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ED9" w:rsidRPr="00365321" w:rsidRDefault="00AB0ED9" w:rsidP="00AB0ED9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B0ED9" w:rsidRPr="00365321" w:rsidRDefault="00AB0ED9" w:rsidP="00AB0ED9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AB0ED9" w:rsidRPr="00365321" w:rsidRDefault="00AB0ED9" w:rsidP="00AB0ED9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AB0ED9" w:rsidRPr="00365321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AB0ED9" w:rsidRPr="00365321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AB0ED9" w:rsidRPr="00664516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AB0ED9" w:rsidRPr="00C96620" w:rsidRDefault="00AB0ED9" w:rsidP="00AB0ED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108BB" w:rsidRPr="00637460" w:rsidRDefault="00A108BB" w:rsidP="0093699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Б1.В.ДВ.08.01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Управленческий учет»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52551" w:rsidRPr="00637460" w:rsidRDefault="00AB0ED9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Семенова А.Н., к.э.н., доц.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  <w:r w:rsidRPr="00637460">
        <w:rPr>
          <w:color w:val="000000" w:themeColor="text1"/>
          <w:sz w:val="20"/>
        </w:rPr>
        <w:t>Москва 202</w:t>
      </w:r>
      <w:r w:rsidR="00AB0ED9">
        <w:rPr>
          <w:color w:val="000000" w:themeColor="text1"/>
          <w:sz w:val="20"/>
        </w:rPr>
        <w:t>3</w:t>
      </w:r>
      <w:bookmarkStart w:id="0" w:name="_GoBack"/>
      <w:bookmarkEnd w:id="0"/>
    </w:p>
    <w:p w:rsidR="00452551" w:rsidRPr="00637460" w:rsidRDefault="00452551" w:rsidP="00452551">
      <w:pPr>
        <w:widowControl/>
        <w:snapToGrid/>
        <w:spacing w:before="0" w:after="0"/>
        <w:rPr>
          <w:color w:val="000000" w:themeColor="text1"/>
          <w:sz w:val="28"/>
          <w:szCs w:val="28"/>
        </w:rPr>
      </w:pPr>
    </w:p>
    <w:p w:rsidR="00452551" w:rsidRPr="00637460" w:rsidRDefault="00452551" w:rsidP="00452551">
      <w:pPr>
        <w:widowControl/>
        <w:numPr>
          <w:ilvl w:val="0"/>
          <w:numId w:val="13"/>
        </w:numPr>
        <w:tabs>
          <w:tab w:val="left" w:pos="900"/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Цель и задачи дисциплины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  <w:lang w:eastAsia="zh-CN"/>
        </w:rPr>
      </w:pPr>
      <w:r w:rsidRPr="00637460">
        <w:rPr>
          <w:b/>
          <w:i/>
          <w:color w:val="000000" w:themeColor="text1"/>
          <w:sz w:val="20"/>
        </w:rPr>
        <w:t xml:space="preserve">Цель дисциплины - </w:t>
      </w:r>
      <w:r w:rsidRPr="00637460">
        <w:rPr>
          <w:color w:val="000000" w:themeColor="text1"/>
          <w:sz w:val="20"/>
          <w:lang w:eastAsia="zh-CN"/>
        </w:rPr>
        <w:t>формирование у будущих специалистов теоретических знаний и практических навыков по методологии и организации управленческого учета предпринимательской деятельности, использованию учетной информации для принятия управленческих решений. Необходимо научить адаптировать эти знания и навыки к условиям конкретных предприятий и целям предпринимательства, особенностям каждого уровня управления.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b/>
          <w:bCs/>
          <w:i/>
          <w:color w:val="000000" w:themeColor="text1"/>
          <w:sz w:val="20"/>
          <w:lang w:eastAsia="zh-CN"/>
        </w:rPr>
      </w:pPr>
      <w:r w:rsidRPr="00637460">
        <w:rPr>
          <w:b/>
          <w:bCs/>
          <w:i/>
          <w:color w:val="000000" w:themeColor="text1"/>
          <w:sz w:val="20"/>
          <w:lang w:eastAsia="zh-CN"/>
        </w:rPr>
        <w:t>Задачи дисциплины: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  <w:lang w:eastAsia="zh-CN"/>
        </w:rPr>
      </w:pPr>
      <w:r w:rsidRPr="00637460">
        <w:rPr>
          <w:color w:val="000000" w:themeColor="text1"/>
          <w:sz w:val="20"/>
          <w:lang w:eastAsia="zh-CN"/>
        </w:rPr>
        <w:t>- формирование знаний о содержании управленческого учета, его принципах и назначении;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  <w:lang w:eastAsia="zh-CN"/>
        </w:rPr>
      </w:pPr>
      <w:r w:rsidRPr="00637460">
        <w:rPr>
          <w:color w:val="000000" w:themeColor="text1"/>
          <w:sz w:val="20"/>
          <w:lang w:eastAsia="zh-CN"/>
        </w:rPr>
        <w:t>- усвоение теоретических основ исчисления затрат и результатов производственной деятельности организаций; учета издержек производства и объекта по видам, местам формирования и объектам калькулирования;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  <w:lang w:eastAsia="zh-CN"/>
        </w:rPr>
      </w:pPr>
      <w:r w:rsidRPr="00637460">
        <w:rPr>
          <w:color w:val="000000" w:themeColor="text1"/>
          <w:sz w:val="20"/>
          <w:lang w:eastAsia="zh-CN"/>
        </w:rPr>
        <w:t>- представление о современных системах производственного учета и особенностях их применения на предприятиях различных отраслей народного хозяйства;</w:t>
      </w:r>
    </w:p>
    <w:p w:rsidR="00452551" w:rsidRPr="00637460" w:rsidRDefault="00452551" w:rsidP="00452551">
      <w:pPr>
        <w:widowControl/>
        <w:tabs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eastAsia="zh-CN"/>
        </w:rPr>
        <w:t>- использование информации управленческого учета для принятия управленческих решений и оценки их эффективности.</w:t>
      </w:r>
      <w:r w:rsidRPr="00637460">
        <w:rPr>
          <w:color w:val="000000" w:themeColor="text1"/>
          <w:sz w:val="20"/>
        </w:rPr>
        <w:t>.</w:t>
      </w:r>
    </w:p>
    <w:p w:rsidR="00452551" w:rsidRPr="00637460" w:rsidRDefault="00452551" w:rsidP="00452551">
      <w:pPr>
        <w:widowControl/>
        <w:tabs>
          <w:tab w:val="left" w:pos="90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452551" w:rsidRPr="00637460" w:rsidRDefault="00452551" w:rsidP="00452551">
      <w:pPr>
        <w:pStyle w:val="2f0"/>
        <w:tabs>
          <w:tab w:val="left" w:pos="900"/>
          <w:tab w:val="left" w:pos="1080"/>
        </w:tabs>
        <w:suppressAutoHyphens/>
        <w:ind w:firstLine="709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>Дисциплина «Управленческий учет»</w:t>
      </w:r>
      <w:r w:rsidRPr="00637460">
        <w:rPr>
          <w:b w:val="0"/>
          <w:color w:val="000000" w:themeColor="text1"/>
          <w:lang w:eastAsia="en-US"/>
        </w:rPr>
        <w:t xml:space="preserve"> </w:t>
      </w:r>
      <w:r w:rsidRPr="00637460">
        <w:rPr>
          <w:b w:val="0"/>
          <w:color w:val="000000" w:themeColor="text1"/>
        </w:rPr>
        <w:t xml:space="preserve">относится к дисциплинам по выбору </w:t>
      </w:r>
      <w:r w:rsidRPr="00637460">
        <w:rPr>
          <w:b w:val="0"/>
          <w:bCs/>
          <w:color w:val="000000" w:themeColor="text1"/>
        </w:rPr>
        <w:t xml:space="preserve">части, формируемой участниками образовательных отношений, </w:t>
      </w:r>
      <w:r w:rsidRPr="00637460">
        <w:rPr>
          <w:b w:val="0"/>
          <w:color w:val="000000" w:themeColor="text1"/>
        </w:rPr>
        <w:t xml:space="preserve">Блока 1. </w:t>
      </w:r>
    </w:p>
    <w:p w:rsidR="00452551" w:rsidRPr="00637460" w:rsidRDefault="00452551" w:rsidP="004525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52551" w:rsidRPr="00637460" w:rsidRDefault="00452551" w:rsidP="004525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52551" w:rsidRPr="00637460" w:rsidRDefault="00452551" w:rsidP="00452551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303A68" w:rsidRDefault="00303A68" w:rsidP="00303A6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</w:t>
      </w:r>
    </w:p>
    <w:p w:rsidR="00303A68" w:rsidRDefault="00303A68" w:rsidP="00303A6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303A68" w:rsidRDefault="00303A68" w:rsidP="00303A6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303A68" w:rsidRDefault="00303A68" w:rsidP="00303A68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303A68" w:rsidRDefault="00303A68" w:rsidP="00303A6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3464"/>
        <w:gridCol w:w="4276"/>
      </w:tblGrid>
      <w:tr w:rsidR="00303A68" w:rsidTr="00303A68">
        <w:trPr>
          <w:tblHeader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272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303A68" w:rsidTr="00303A68"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ind w:hanging="22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ind w:hanging="22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ind w:hanging="22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ПК-2.4. Рассчитывает и интерпретирует показатели деятельности экономических субъектов</w:t>
            </w:r>
          </w:p>
          <w:p w:rsidR="00303A68" w:rsidRDefault="00303A68">
            <w:pPr>
              <w:tabs>
                <w:tab w:val="left" w:pos="1080"/>
              </w:tabs>
              <w:spacing w:before="0" w:after="0" w:line="276" w:lineRule="auto"/>
              <w:ind w:hanging="22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порядок регулирования управленческого учета;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пообъектную методологию управленческого учета;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принципы организации управленческого учета</w:t>
            </w:r>
          </w:p>
        </w:tc>
      </w:tr>
      <w:tr w:rsidR="00303A68" w:rsidTr="00303A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68" w:rsidRDefault="00303A68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68" w:rsidRDefault="00303A68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применять пообъектную методологию управленческого учета при решении практических управленческих задач;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самостоятельно осуществлять подготовку заданий и разрабатывать проектные решения с учетом фактора неопределенности,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анализировать финансовую, бухгалтерскую и статистическую отчетность;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 нормативно-правовую базу, регламентирующую порядок расчета финансово-экономических показателей;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проводить анализ внешней и внутренней среды ведения бизнеса, 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выявлять основные факторы экономического роста;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оценивать эффективность формирования и использования финансового и производственного потенциала экономических субъектов;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</w:tr>
      <w:tr w:rsidR="00303A68" w:rsidTr="00303A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68" w:rsidRDefault="00303A68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68" w:rsidRDefault="00303A68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A68" w:rsidRDefault="00303A68">
            <w:p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303A68" w:rsidRDefault="00303A68" w:rsidP="00303A68">
            <w:pPr>
              <w:widowControl/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900"/>
                <w:tab w:val="left" w:pos="108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навыками бюджетирования, подготовки прогнозов и мониторинга основных аналитических, социально-экономических показателей деятельности организации;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приемами подготовки аналитических материалов для оценки мероприятий в области экономической политики и принятия стратегических решений на микроуровне;</w:t>
            </w:r>
          </w:p>
          <w:p w:rsidR="00303A68" w:rsidRDefault="00303A68" w:rsidP="00303A68">
            <w:pPr>
              <w:numPr>
                <w:ilvl w:val="0"/>
                <w:numId w:val="33"/>
              </w:numPr>
              <w:tabs>
                <w:tab w:val="left" w:pos="272"/>
                <w:tab w:val="left" w:pos="694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навыками</w:t>
            </w:r>
            <w:r>
              <w:rPr>
                <w:color w:val="000000" w:themeColor="text1"/>
                <w:sz w:val="20"/>
                <w:lang w:eastAsia="en-US"/>
              </w:rPr>
              <w:t xml:space="preserve"> расчета и интерпретации показателей деятельности экономических субъектов.</w:t>
            </w:r>
          </w:p>
        </w:tc>
      </w:tr>
    </w:tbl>
    <w:p w:rsidR="00303A68" w:rsidRDefault="00303A68" w:rsidP="00303A6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spacing w:before="0" w:after="0"/>
        <w:ind w:firstLine="567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 Объем дисциплины и виды учебной работы 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452551" w:rsidRPr="00637460" w:rsidTr="004A57FA">
        <w:tc>
          <w:tcPr>
            <w:tcW w:w="889" w:type="dxa"/>
            <w:vMerge w:val="restart"/>
            <w:vAlign w:val="center"/>
          </w:tcPr>
          <w:p w:rsidR="00452551" w:rsidRPr="00637460" w:rsidRDefault="00452551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52551" w:rsidRPr="00637460" w:rsidRDefault="00452551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 часов по формам обучения, ак. ч</w:t>
            </w:r>
          </w:p>
        </w:tc>
      </w:tr>
      <w:tr w:rsidR="00452551" w:rsidRPr="00637460" w:rsidTr="004A57FA">
        <w:tc>
          <w:tcPr>
            <w:tcW w:w="889" w:type="dxa"/>
            <w:vMerge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52551" w:rsidRPr="00637460" w:rsidTr="004A57FA">
        <w:tc>
          <w:tcPr>
            <w:tcW w:w="889" w:type="dxa"/>
            <w:vMerge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6B2D87" w:rsidRPr="00637460" w:rsidTr="004A57FA">
        <w:trPr>
          <w:trHeight w:val="754"/>
        </w:trPr>
        <w:tc>
          <w:tcPr>
            <w:tcW w:w="889" w:type="dxa"/>
            <w:vMerge w:val="restart"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4A57FA">
        <w:tc>
          <w:tcPr>
            <w:tcW w:w="889" w:type="dxa"/>
            <w:vMerge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4A57FA">
        <w:tc>
          <w:tcPr>
            <w:tcW w:w="889" w:type="dxa"/>
            <w:vMerge w:val="restart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6B2D87" w:rsidRPr="00637460" w:rsidTr="007B6686">
        <w:tc>
          <w:tcPr>
            <w:tcW w:w="889" w:type="dxa"/>
            <w:vMerge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6B2D87" w:rsidRPr="00637460" w:rsidTr="004A57FA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4A57FA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B2D87" w:rsidRPr="00637460" w:rsidRDefault="006B2D87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B2D87" w:rsidRPr="00637460" w:rsidTr="004A57FA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B2D87" w:rsidRPr="00637460" w:rsidTr="004A57FA">
        <w:tc>
          <w:tcPr>
            <w:tcW w:w="889" w:type="dxa"/>
          </w:tcPr>
          <w:p w:rsidR="006B2D87" w:rsidRPr="00637460" w:rsidRDefault="006B2D87" w:rsidP="0045255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7B6686">
        <w:tc>
          <w:tcPr>
            <w:tcW w:w="889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самостоятельная работа при подготовке к </w:t>
            </w:r>
            <w:r w:rsidRPr="00637460">
              <w:rPr>
                <w:color w:val="000000" w:themeColor="text1"/>
                <w:sz w:val="20"/>
              </w:rPr>
              <w:lastRenderedPageBreak/>
              <w:t>промежуточной аттестации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lastRenderedPageBreak/>
              <w:t>15,8</w:t>
            </w:r>
          </w:p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6B2D87" w:rsidRPr="00637460" w:rsidRDefault="006B2D87" w:rsidP="004525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B2D87" w:rsidRPr="00637460" w:rsidTr="007B6686">
        <w:tc>
          <w:tcPr>
            <w:tcW w:w="889" w:type="dxa"/>
            <w:vMerge w:val="restart"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4537" w:type="dxa"/>
            <w:vMerge w:val="restart"/>
          </w:tcPr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6B2D87" w:rsidRPr="00637460" w:rsidRDefault="006B2D87" w:rsidP="004525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B2D87" w:rsidRPr="00637460" w:rsidTr="007B6686">
        <w:tc>
          <w:tcPr>
            <w:tcW w:w="889" w:type="dxa"/>
            <w:vMerge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B2D87" w:rsidRPr="00637460" w:rsidRDefault="006B2D87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6B2D87" w:rsidRPr="00637460" w:rsidRDefault="006B2D87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6B2D87" w:rsidRPr="00637460" w:rsidRDefault="006B2D87" w:rsidP="004525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2551" w:rsidRPr="00637460" w:rsidTr="004A57FA">
        <w:tc>
          <w:tcPr>
            <w:tcW w:w="889" w:type="dxa"/>
            <w:vMerge/>
          </w:tcPr>
          <w:p w:rsidR="00452551" w:rsidRPr="00637460" w:rsidRDefault="00452551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52551" w:rsidRPr="00637460" w:rsidRDefault="00452551" w:rsidP="004525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52551" w:rsidRPr="00637460" w:rsidRDefault="00452551" w:rsidP="004525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452551" w:rsidRPr="00637460" w:rsidRDefault="00452551" w:rsidP="00452551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ГТ - практическое занятие - глоссарный тренинг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позетовое тестирование 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Асессмент реферата - семинар-асессмент реферата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вебинар 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52551" w:rsidRPr="00637460" w:rsidRDefault="00452551" w:rsidP="004525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573"/>
        <w:gridCol w:w="6755"/>
      </w:tblGrid>
      <w:tr w:rsidR="00452551" w:rsidRPr="00637460" w:rsidTr="004A57FA">
        <w:trPr>
          <w:tblHeader/>
        </w:trPr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452551" w:rsidRPr="00637460" w:rsidTr="004A57FA"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Теория управленческого учета.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Исторический очерк. Регулирование управленческого учета. Цель, задачи, функции, ограничения; объект и предмет управленческого учета. Методология и принципы организации управленческого учета. Управленческая отчетность: цель, содержание и формы представления. Бюджетирование и управление без бюджета. Принципы и методы принятия управленческих решений на основе управленческого учета. Информационные технологии в управленческом учете.</w:t>
            </w:r>
          </w:p>
        </w:tc>
      </w:tr>
      <w:tr w:rsidR="00452551" w:rsidRPr="00637460" w:rsidTr="004A57FA"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Управленческий учет инвестиционных расходов в форме капитальных вложений.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Регулирование инвестиционной деятельности и формирование инвестиционных расходов. Инвестиционные расходы — классификация, методы учета и принципы организации. Управленческая отчетность в сфере инвестиционных расходов. Бюджет инвестиций, планирование и контроль исполнения. Информационная поддержка принятия и контроль исполнения инвестиционных решений о капитальных вложениях в системе управленческого учета. Автоматизация управленческого учета инвестиций. </w:t>
            </w:r>
          </w:p>
        </w:tc>
      </w:tr>
      <w:tr w:rsidR="00452551" w:rsidRPr="00637460" w:rsidTr="004A57FA">
        <w:trPr>
          <w:trHeight w:val="422"/>
        </w:trPr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управленческого учета процесса логистики закупок, запасов.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Регулирование логистической деятельности и формирование расходов на логистику. Расходы на логистику закупок, запасов — классификация, методы учета и принципы организации. Принципы и формы организации управленческого учета логистических расходов на закупку, запасы.  Управленческая отчетность о логистических расходах на закупку, запасы. Бюджетирование — бюджет закупок, планирование и контроль исполнения. Информационная поддержка и контроль принятия управленческих решений о расходах на логистику в системе управленческого учета. Автоматизация управленческого учета процесса логистики.</w:t>
            </w:r>
          </w:p>
        </w:tc>
      </w:tr>
      <w:tr w:rsidR="00452551" w:rsidRPr="00637460" w:rsidTr="004A57FA">
        <w:trPr>
          <w:trHeight w:val="422"/>
        </w:trPr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управленческого учета процесса производства.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Регулирование производственной деятельности и формирование расходов на производство. Расходы производства — классификация, методы учета и принципы организации. Управленческая отчетность о расходах на производство. Бюджетирование — производственный бюджет, планирование и контроль. Информационная поддержка и контроль принятия управленческих решений на основе данных управленческого учета о процессе производства.</w:t>
            </w:r>
          </w:p>
        </w:tc>
      </w:tr>
      <w:tr w:rsidR="00452551" w:rsidRPr="00637460" w:rsidTr="004A57FA">
        <w:trPr>
          <w:trHeight w:val="422"/>
        </w:trPr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организации управленческого учета расходов на продажи.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Регулирование процесса продаж и формирование расходов на продажу. Расходы на продажу — классификация, методы учета и принципы организации. Управленческая отчетность о расходах на продажу. Бюджетирование — бюджет продаж, планирование и контроль исполнения. Принятие управленческих решений на основе данных управленческого учета о расходах на продажу. Автоматизация управленческого учета процесса продаж с использованием профессиональных программных продуктов. </w:t>
            </w:r>
          </w:p>
        </w:tc>
      </w:tr>
      <w:tr w:rsidR="00452551" w:rsidRPr="00637460" w:rsidTr="004A57FA">
        <w:trPr>
          <w:trHeight w:val="422"/>
        </w:trPr>
        <w:tc>
          <w:tcPr>
            <w:tcW w:w="0" w:type="auto"/>
          </w:tcPr>
          <w:p w:rsidR="00452551" w:rsidRPr="00637460" w:rsidRDefault="00452551" w:rsidP="0045255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6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Современные тенденции развития управленческого учета.</w:t>
            </w:r>
          </w:p>
        </w:tc>
        <w:tc>
          <w:tcPr>
            <w:tcW w:w="0" w:type="auto"/>
          </w:tcPr>
          <w:p w:rsidR="00452551" w:rsidRPr="00637460" w:rsidRDefault="00452551" w:rsidP="0045255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Стратегический управленческий учет. Управленческий учет корпоративной социальной ответственности (социальный учет).</w:t>
            </w:r>
          </w:p>
        </w:tc>
      </w:tr>
    </w:tbl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Теория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15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Цель, задачи, функции, ограничения; объект и предмет управленческого учета. Методология и принципы организации управленческого учета.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Управленческий учет инвестиционных расходов в форме капитальных вложений.</w:t>
      </w:r>
    </w:p>
    <w:p w:rsidR="00452551" w:rsidRPr="00637460" w:rsidRDefault="00452551" w:rsidP="00452551">
      <w:pPr>
        <w:widowControl/>
        <w:numPr>
          <w:ilvl w:val="0"/>
          <w:numId w:val="16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Инвестиционные расходы — классификация, методы учета и принципы организации. </w:t>
      </w:r>
    </w:p>
    <w:p w:rsidR="00452551" w:rsidRPr="00637460" w:rsidRDefault="00452551" w:rsidP="00452551">
      <w:pPr>
        <w:widowControl/>
        <w:numPr>
          <w:ilvl w:val="0"/>
          <w:numId w:val="16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Бюджет инвестиций, планирование и контроль исполнения.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Особенности управленческого учета процесса логистики закупок, запасов.</w:t>
      </w:r>
    </w:p>
    <w:p w:rsidR="00452551" w:rsidRPr="00637460" w:rsidRDefault="00452551" w:rsidP="00452551">
      <w:pPr>
        <w:widowControl/>
        <w:numPr>
          <w:ilvl w:val="0"/>
          <w:numId w:val="17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Расходы на логистику закупок, запасов — классификация, методы учета и принципы организации. 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Особенности управленческого учета процесса производства.</w:t>
      </w:r>
    </w:p>
    <w:p w:rsidR="00452551" w:rsidRPr="00637460" w:rsidRDefault="00452551" w:rsidP="00452551">
      <w:pPr>
        <w:widowControl/>
        <w:numPr>
          <w:ilvl w:val="0"/>
          <w:numId w:val="18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Расходы производства — классификация, методы учета и принципы организации. </w:t>
      </w:r>
    </w:p>
    <w:p w:rsidR="00452551" w:rsidRPr="00637460" w:rsidRDefault="00452551" w:rsidP="00452551">
      <w:pPr>
        <w:widowControl/>
        <w:numPr>
          <w:ilvl w:val="0"/>
          <w:numId w:val="18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Бюджетирование — производственный бюджет, планирование и контроль.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Особенности организации управленческого учета расходов на продажи.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</w:t>
      </w:r>
      <w:r w:rsidRPr="00637460">
        <w:rPr>
          <w:b/>
          <w:color w:val="000000" w:themeColor="text1"/>
          <w:sz w:val="20"/>
        </w:rPr>
        <w:t xml:space="preserve"> </w:t>
      </w:r>
      <w:r w:rsidRPr="00637460">
        <w:rPr>
          <w:bCs/>
          <w:color w:val="000000" w:themeColor="text1"/>
          <w:sz w:val="20"/>
        </w:rPr>
        <w:t>Регулирование процесса продаж и формирование расходов на продажу.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Современные тенденции развития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19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Стратегический управленческий учет. </w:t>
      </w:r>
    </w:p>
    <w:p w:rsidR="00452551" w:rsidRPr="00637460" w:rsidRDefault="00452551" w:rsidP="00452551">
      <w:pPr>
        <w:widowControl/>
        <w:numPr>
          <w:ilvl w:val="0"/>
          <w:numId w:val="19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Управленческий учет корпоративной социальной ответственности (социальный учет).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(заполняет преподаватель)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«Теория управленческого учета»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два основных исторических периода в развитии управленческого учета. Дайте их краткую характеристику.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итоги каждого из четырех периодов современной истории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Каким образом осуществляется регулирование управленческого учета?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краткое описание регулирующего воздействия государства на организацию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Кратко охарактеризуйте систему профессионального регулирования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цель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задачи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функции управленческого учета, охарактеризуйте каждую.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является объектом управленческого учета?</w:t>
      </w:r>
    </w:p>
    <w:p w:rsidR="00452551" w:rsidRPr="00637460" w:rsidRDefault="00452551" w:rsidP="00452551">
      <w:pPr>
        <w:widowControl/>
        <w:numPr>
          <w:ilvl w:val="0"/>
          <w:numId w:val="20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Опишите предмет управленческого учета.</w:t>
      </w:r>
    </w:p>
    <w:p w:rsidR="00452551" w:rsidRPr="00637460" w:rsidRDefault="00452551" w:rsidP="00452551">
      <w:pPr>
        <w:widowControl/>
        <w:snapToGrid/>
        <w:spacing w:before="0" w:after="0"/>
        <w:ind w:left="680"/>
        <w:rPr>
          <w:bCs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Управленческий учет инвестиционных расходов в форме капитальных вложений.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осуществляется регулирование инвестиционной деятельности в Российской Федерации?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законодательные и нормативные акты регулируют инвестиционную деятельность?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Кто осуществляет инвестиции в проект?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Кто реализует инвестиционный проект?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распределяются полномочия между инвестором и заказчиком?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называются расходы, которые осуществляют организации в ходе реализации инвестиционных проектов?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является целью управленческого учета инвестиционных расходов в цикле управления инвестициями?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инвестиционных расходов.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отличительные признаки инвестиционных расходов.</w:t>
      </w:r>
    </w:p>
    <w:p w:rsidR="00452551" w:rsidRPr="00637460" w:rsidRDefault="00452551" w:rsidP="00452551">
      <w:pPr>
        <w:widowControl/>
        <w:numPr>
          <w:ilvl w:val="0"/>
          <w:numId w:val="21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используются для управленческого учета инвестиционных расходов?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Особенности управленческого учета процесса логистики закупок, запасов.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элементы включает в себя управление логистикой закупок и запасов?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российские законы, регулирующие процесс логистики закупок и запасов.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Существует ли профессиональное регулирование логистики закупок и запасов?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государственное и профессиональное регулирование влияет на формирование расходов на логистику закупок и запасов?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цель управленческого учета логистики закупок и запасов.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задачи решает управленческий учет логистики закупок и запасов для достижения поставленной цели?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влияют на величину расходов на хранение запасов?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влияют на величину расходов на оплату труда складского персонала?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административных расходов на управление логистикой закупок и запасов.</w:t>
      </w:r>
    </w:p>
    <w:p w:rsidR="00452551" w:rsidRPr="00637460" w:rsidRDefault="00452551" w:rsidP="00452551">
      <w:pPr>
        <w:widowControl/>
        <w:numPr>
          <w:ilvl w:val="0"/>
          <w:numId w:val="22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Раскройте порядок формирования прямых и косвенных расходов на логистику закупок и запасов.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Особенности управленческого учета процесса производства.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цель управленческого учета расходов на производство.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подходы к классификации расходов на производство.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краткую характеристику классификации расходов на производство по признаку «способ включения в себестоимость».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краткую характеристику классификации расходов на производство по признаку «связь с объемом производства».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краткую характеристику классификации расходов на производство по признаку «элементы затрат».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краткую характеристику классификации расходов на производство по признаку «статья расходов».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учета расходов на производство вы можете назвать?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отличие методов учета затрат от методов калькулирования?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цель бюджетирования производства.</w:t>
      </w:r>
    </w:p>
    <w:p w:rsidR="00452551" w:rsidRPr="00637460" w:rsidRDefault="00452551" w:rsidP="00452551">
      <w:pPr>
        <w:widowControl/>
        <w:numPr>
          <w:ilvl w:val="0"/>
          <w:numId w:val="23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Опишите порядок построения бюджета производства.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Особенности организации управленческого учета расходов на продажи.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цель управленческого учета процесса продаж.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задачи решает управленческий учет продаж с учетом поставленной цели?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расходов на продажу.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отличие расходов на продукцию, предназначенную для продажи, от расходов на организацию продаж?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Изменяется ли структура расходов на продажу под влиянием технического и инновационного прогресса?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отличительные признаки расходов на продажу.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Входят ли расходы на продукцию в состав расходов на организацию продаж?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используются для управленческого учета расходов на продажу?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следует учитывать при построении бюджета продаж?</w:t>
      </w:r>
    </w:p>
    <w:p w:rsidR="00452551" w:rsidRPr="00637460" w:rsidRDefault="00452551" w:rsidP="00452551">
      <w:pPr>
        <w:widowControl/>
        <w:numPr>
          <w:ilvl w:val="0"/>
          <w:numId w:val="24"/>
        </w:numPr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используются нормативы при построении бюджета продаж?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Современные тенденции развития управленческого учета.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причины привели к развитию идеи стратегического управленческого учета?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Назовите цель </w:t>
      </w:r>
      <w:r w:rsidRPr="00637460">
        <w:rPr>
          <w:color w:val="000000" w:themeColor="text1"/>
          <w:sz w:val="20"/>
          <w:lang w:val="en-US"/>
        </w:rPr>
        <w:t>SMA</w:t>
      </w:r>
      <w:r w:rsidRPr="00637460">
        <w:rPr>
          <w:color w:val="000000" w:themeColor="text1"/>
          <w:sz w:val="20"/>
        </w:rPr>
        <w:t>.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направления исследований в рамках SMA вы можете назвать?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Какую роль в организации и методологии стратегического управленческого учета играет анализ цепочки ценностей?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стратегическое позиционирование связано с выбором метода управленческого учета расходов?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отличие концепции затратообразующих факторов SMA от метода анализа «объем-цена-прибыль»?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методы используются для организации стратегического управленческого учета?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заключается основная идея метода учета расходов в течение всего жизненного цикла продукции?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Дайте обобщенную характеристику системы сбалансированных показателей.</w:t>
      </w:r>
    </w:p>
    <w:p w:rsidR="00452551" w:rsidRPr="00637460" w:rsidRDefault="00452551" w:rsidP="00452551">
      <w:pPr>
        <w:widowControl/>
        <w:numPr>
          <w:ilvl w:val="0"/>
          <w:numId w:val="25"/>
        </w:numPr>
        <w:snapToGrid/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целевую функцию «зеленой» экономики.</w:t>
      </w:r>
    </w:p>
    <w:p w:rsidR="00452551" w:rsidRPr="00637460" w:rsidRDefault="00452551" w:rsidP="00452551">
      <w:pPr>
        <w:widowControl/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6B2D87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452551" w:rsidRPr="00637460" w:rsidRDefault="00452551" w:rsidP="004525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5255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255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452551" w:rsidRPr="00637460" w:rsidRDefault="00452551" w:rsidP="00452551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52551" w:rsidRPr="00637460" w:rsidRDefault="00452551" w:rsidP="00452551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6B2D87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452551" w:rsidRPr="00637460" w:rsidRDefault="00452551" w:rsidP="004525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452551" w:rsidRPr="00637460" w:rsidRDefault="00452551" w:rsidP="004525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5255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5255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52551" w:rsidRPr="00637460" w:rsidRDefault="00452551" w:rsidP="004525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Pr="00637460" w:rsidRDefault="00452551" w:rsidP="004525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5255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51" w:rsidRPr="00637460" w:rsidRDefault="00452551" w:rsidP="004525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452551" w:rsidRPr="00637460" w:rsidRDefault="00452551" w:rsidP="0045255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452551" w:rsidRPr="00637460" w:rsidRDefault="00452551" w:rsidP="00452551">
      <w:pPr>
        <w:widowControl/>
        <w:snapToGrid/>
        <w:spacing w:before="0" w:after="0"/>
        <w:ind w:firstLine="680"/>
        <w:rPr>
          <w:i/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452551" w:rsidRPr="00637460" w:rsidRDefault="00452551" w:rsidP="0045255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452551" w:rsidRPr="00637460" w:rsidRDefault="00452551" w:rsidP="0045255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52551" w:rsidRPr="00637460" w:rsidRDefault="00452551" w:rsidP="0045255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«Вебинар».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семинар-асессмент реферата».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асессмент дневника по физкультуре и спорту».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глоссарный тренинг».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позетовое тестирование».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52551" w:rsidRPr="00637460" w:rsidRDefault="00452551" w:rsidP="00452551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занятия «Практическое занятие - алгоритмический тренинг».</w:t>
      </w:r>
    </w:p>
    <w:p w:rsidR="00452551" w:rsidRPr="00637460" w:rsidRDefault="00452551" w:rsidP="00452551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52551" w:rsidRPr="00637460" w:rsidRDefault="00452551" w:rsidP="0045255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12AFE" w:rsidRDefault="00112AFE" w:rsidP="00112AFE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112AFE" w:rsidRDefault="00112AFE" w:rsidP="00112AFE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тифлоинформационных устройств.</w:t>
      </w:r>
    </w:p>
    <w:p w:rsidR="00112AFE" w:rsidRDefault="00112AFE" w:rsidP="00112AFE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112AFE" w:rsidRDefault="00112AFE" w:rsidP="00112AFE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112AFE" w:rsidRDefault="00112AFE" w:rsidP="00112AFE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задания и иные материалы для сдачи экзамена оформляются увеличенным шрифтом и\или использованием специализированным программным обеспечением Jaws;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 необходимости обучающимся предоставляется увеличивающее устройство,допускается использование увеличивающих устройств, имеющихся у обучающихся;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112AFE" w:rsidRDefault="00112AFE" w:rsidP="00112AF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452551" w:rsidRPr="00637460" w:rsidRDefault="00112AFE" w:rsidP="00112AFE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52551" w:rsidRPr="00637460" w:rsidRDefault="00452551" w:rsidP="0045255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52551" w:rsidRPr="00637460" w:rsidRDefault="00452551" w:rsidP="004525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52551" w:rsidRPr="00637460" w:rsidRDefault="00452551" w:rsidP="004525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52551" w:rsidRPr="00637460" w:rsidRDefault="00452551" w:rsidP="0045255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52551" w:rsidRPr="00637460" w:rsidRDefault="00452551" w:rsidP="004525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52551" w:rsidRPr="00637460" w:rsidRDefault="00452551" w:rsidP="004525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52551" w:rsidRPr="00637460" w:rsidRDefault="00452551" w:rsidP="00452551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52551" w:rsidRPr="00637460" w:rsidRDefault="00452551" w:rsidP="00452551">
      <w:pPr>
        <w:widowControl/>
        <w:tabs>
          <w:tab w:val="left" w:pos="1080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tabs>
          <w:tab w:val="left" w:pos="1080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6.4.1. Формы самостоятельной работы обучающихся по разделам дисциплины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Теория управленческого учета.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Рузанова Олеся Игоревна, Чугаева Тамара Дмитриевна Дефиниция понятия "управленческий учет" // Алтайский вестник Финуниверситета.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https://cyberleninka.ru/article/n/definitsiya-ponyatiya-upravlencheskiy-uchet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Н. Ю. Изварина, Э. К. Залиев ИСПОЛЬЗОВАНИЕ УПРАВЛЕНЧЕСКОГО УЧЕТА ДЛЯ ПРИНЯТИЯ УПРАВЛЕНЧЕСКИХ РЕШЕНИЙ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https://cyberleninka.ru/article/n/ispolzovanie-upravlencheskogo-ucheta-dlya-prinyatiya-upravlencheskih-resheniy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Ф. Кузина, Ю. В. Кисляк, А. С. Агафонова УЧЕТ ЗАТРАТ ПО ЦЕНТРАМ ОТВЕТСТВЕННОСТИ КАК ОСНОВА БЮДЖЕТИРОВАНИЯ В СИСТЕМЕ УПРАВЛЕНЧЕСКОГО УЧЕТА ОРГАНИЗАЦИЙ САХАРНОЙ ПРОМЫШЛЕННОСТИ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https://cyberleninka.ru/article/n/uchet-zatrat-po-tsentram-otvetstvennosti-kak-osnova-byudzhetirovaniya-v-sisteme-upravlencheskogo-ucheta-organizatsiy-saharnoy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М. А. Карленко, Е. Н. Каргина ЦИФРОВАЯ ТРАНСФОРМАЦИЯ УПРАВЛЕНЧЕСКОГО УЧЕТА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https://cyberleninka.ru/article/n/tsifrovaya-transformatsiya-upravlencheskogo-ucheta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Апсите М.А., Волкова Т.В., Гольман Т.И. УПРАВЛЕНЧЕСКИЙ УЧЕТ ЗАТРАТ В УСЛОВИЯХ НЕОПРЕДЕЛЕННОСТИ И РИСКА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https://cyberleninka.ru/article/n/upravlencheskiy-uchet-zatrat-v-usloviyah-neopredelennosti-i-riska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Серебрякова Т.Ю., Бирюкова О.А., Кондрашова О.Р. Институциональные подходы к классификации управленческого учета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№2 (440).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https://cyberleninka.ru/article/n/institutsionalnye-podhody-k-klassifikatsii-upravlencheskogo-ucheta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Глущенко, Е. М. Егорова СТРУКТУРА СИСТЕМЫ УПРАВЛЕНЧЕСКОГО УЧЕТА КАК ОСНОВА ИНФОРМАЦИОННОГО ОБЕСПЕЧЕНИЯ УПРАВЛЕНИЯ СОВРЕМЕННЫМ РЫНОЧНЫМ СУБЪЕКТОМ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№2 (37).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https://cyberleninka.ru/article/n/struktura-sistemy-upravlencheskogo-ucheta-kak-osnova-informatsionnogo-obespecheniya-upravleniya-sovremennym-rynochnym-subektom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Слесарь Татьяна Николаевна, Вербицкий Владислав Михайлович Перспективы развития учета в системе управления // Universum: экономика и юриспруденция. 2018. </w:t>
      </w:r>
      <w:r w:rsidRPr="00637460">
        <w:rPr>
          <w:bCs/>
          <w:color w:val="000000" w:themeColor="text1"/>
          <w:sz w:val="20"/>
          <w:lang w:val="en-US"/>
        </w:rPr>
        <w:t xml:space="preserve">№5 (50).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https://cyberleninka.ru/article/n/perspektivy-razvitiya-ucheta-v-sisteme-upravleniya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Лобода Наталия Александровна, Чабанюк Одарка Михайловна, Себестянович Ирина Сергеевна УПРАВЛЕНЧЕСКИЙ УЧЁТ В СТРУКТУРЕ УЧЁТНОЙ ДЕЯТЕЛЬНОСТИ ПРЕДПРИЯТИЯ // БИ. 2019. </w:t>
      </w:r>
      <w:r w:rsidRPr="00637460">
        <w:rPr>
          <w:bCs/>
          <w:color w:val="000000" w:themeColor="text1"/>
          <w:sz w:val="20"/>
          <w:lang w:val="en-US"/>
        </w:rPr>
        <w:t xml:space="preserve">№11 (502).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https://cyberleninka.ru/article/n/upravlencheskiy-uchyot-v-strukture-uchyotnoy-deyatelnosti-predpriyatiya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Шулекин А.Н. РАЗВИТИЕ КОРПОРАТИВНОЙ СИСТЕМЫ СТРАТЕГИЧЕСКОГО УПРАВЛЕНЧЕСКОГО УЧЕТА: ТЕОРЕТИЧЕСКИЕ АСПЕКТЫ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№9.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https://cyberleninka.ru/article/n/razvitie-korporativnoy-sistemy-strategicheskogo-upravlencheskogo-ucheta-teoreticheskie-aspekty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Жуков Субедей Шолбанович, Сталоол Аржаана Сергеевна, Монгуш Чинчи Сергеевна Центр финансовой ответственности как элемент управленческого учета //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2018. №11 (34).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https://cyberleninka.ru/article/n/tsentr-finansovoy-otvetstvennosti-kak-element-upravlencheskogo-ucheta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Зеленская П.Е. МЕЖДУНАРОДНЫЙ СТАНДАРТ XBRL КАК ЭФФЕКТИВНЫЙ ИНСТРУМЕНТ ФОРМИРОВАНИЯ И КОНСОЛИДАЦИИ УПРАВЛЕНЧЕСКОЙ ОТЧЕТНОСТИ // Хроноэкономика. </w:t>
      </w:r>
      <w:r w:rsidRPr="00637460">
        <w:rPr>
          <w:bCs/>
          <w:color w:val="000000" w:themeColor="text1"/>
          <w:sz w:val="20"/>
          <w:lang w:val="en-US"/>
        </w:rPr>
        <w:t xml:space="preserve">2019. №4 (17).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https://cyberleninka.ru/article/n/mezhdunarodnyy-standart-xbrl-kak-effektivnyy-instrument-formirovaniya-i-konsolidatsii-upravlencheskoy-otchetnosti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Кузина А.Ф., Кесян С.В., Колесниченко А.Б. РАЗВИТИЕ МЕТОДИКИ УПРАВЛЕНЧЕСКОГО УЧЕТА И ОСОБЕННОСТИ ФОРМИРОВАНИЯ ВНУТРЕННЕЙ ОТЧЕТНОСТИ ПО ЗАПАСАМ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№26 (4).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https://cyberleninka.ru/article/n/razvitie-metodiki-upravlencheskogo-ucheta-i-osobennosti-formirovaniya-vnutrenney-otchetnosti-po-zapasam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Ханина Эльвира Нуртиновна УПРАВЛЕНЧЕСКИЕ АСПЕКТЫ ФИНАНСОВОЙ ОТЧЕТНОСТИ В КОММЕРЧЕСКИХ ОРГАНИЗАЦИЯХ // Вести научных достижений. Экономика и право. 2020. №3.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upravlencheskie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aspekty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finansovoy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otchetnosti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kommercheskih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organizatsiyah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Насакина Лилия Аркадьевна Формирование управленческой отчетности о финансовых результатах и направления ее анализа // Научен вектор на Балканите. </w:t>
      </w:r>
      <w:r w:rsidRPr="00637460">
        <w:rPr>
          <w:bCs/>
          <w:color w:val="000000" w:themeColor="text1"/>
          <w:sz w:val="20"/>
          <w:lang w:val="en-US"/>
        </w:rPr>
        <w:t xml:space="preserve">2018. №1.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https://cyberleninka.ru/article/n/formirovanie-upravlencheskoy-otchetnosti-o-finansovyh-rezultatah-i-napravleniya-ee-analiza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Галаутдинова Виктория Владимировна АВТОМАТИЗАЦИЯ УПРАВЛЕНЧЕСКОЙ ОТЧЕТНОСТИ // Евразийский Союз Ученых. 2019. №4-9 (61). </w:t>
      </w:r>
      <w:r w:rsidRPr="00637460">
        <w:rPr>
          <w:bCs/>
          <w:color w:val="000000" w:themeColor="text1"/>
          <w:sz w:val="20"/>
        </w:rPr>
        <w:lastRenderedPageBreak/>
        <w:t xml:space="preserve">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https://cyberleninka.ru/article/n/avtomatizatsiya-upravlencheskoy-otchetnosti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Ф. Кузина, Ю. В. Кисляк, А. С. Агафонова УЧЕТ ЗАТРАТ ПО ЦЕНТРАМ ОТВЕТСТВЕННОСТИ КАК ОСНОВА БЮДЖЕТИРОВАНИЯ В СИСТЕМЕ УПРАВЛЕНЧЕСКОГО УЧЕТА ОРГАНИЗАЦИЙ САХАРНОЙ ПРОМЫШЛЕННОСТИ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https://cyberleninka.ru/article/n/uchet-zatrat-po-tsentram-otvetstvennosti-kak-osnova-byudzhetirovaniya-v-sisteme-upravlencheskogo-ucheta-organizatsiy-saharnoy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Джаппарова Нияра Ленмаровна БЮДЖЕТИРОВАНИЕ, КАК ИНСТРУМЕНТ УПРАВЛЕНИЯ ЗАТРАТАМИ ПРЕДПРИЯТИЯ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№2 (42).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https://cyberleninka.ru/article/n/byudzhetirovanie-kak-instrument-upravleniya-zatratami-predpriyatiya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Уткин Никита Викторович СОВЕРШЕНСТВОВАНИЕ СИСТЕМЫ УПРАВЛЕНЧЕСКОГО УЧЕТА НА ПРЕДПРИЯТИИ СТРОИТЕЛЬНОГО КОМПЛЕКСА // StudNet.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https://cyberleninka.ru/article/n/sovershenstvovanie-sistemy-upravlencheskogo-ucheta-na-predpriyatii-stroitelnogo-kompleksa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Батырева Алёна Михайловна, Молдован Артём Анатольевич ФИНАНСОВОЕ ПЛАНИРОВАНИЕ В СИСТЕМЕ УПРАВЛЕНИЯ БИЗНЕСОМ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№1-1 (79).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https://cyberleninka.ru/article/n/finansovoe-planirovanie-v-sisteme-upravleniya-biznesom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Управленческий учет инвестиционных расходов в форме капитальных вложений.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Ш. Т. Исламов, И. Ж. Исаков Проблемы финансирования инвестиционных расходов хозяйствующих субъектов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№4-2.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https://cyberleninka.ru/article/n/problemy-finansirovaniya-investitsionnyh-rashodov-hozyaystvuyuschih-subektov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Исаков Ж.Я. Актуальные вопросы финансирования инвестиционных расходов хозяйствующих субъектов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https://cyberleninka.ru/article/n/aktualnye-voprosy-finansirovaniya-investitsionnyh-rashodov-hozyaystvuyuschih-subektov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Янюшкин Виктор Александрович, Ширинян Элен Оганнесовна ОЦЕНКА ЭФФЕКТИВНОСТИ ИНВЕСТИЦИОННОГО ПРОЕКТА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№33 (83). URL: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https://cyberleninka.ru/article/n/otsenka-effektivnosti-investitsionnogo-proekta-4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Бочков С. П. СПОСОБ ИЗМЕРЕНИЯ РИСКА ИНВЕСТИЦИОННОГО ПРОЕКТА ПО РЕАЛЬНЫМ АКТИВАМ НА ПРЕДИНВЕСТИЦИОННОМ ЭТАПЕ // Россия: тенденции и перспективы развития. </w:t>
      </w:r>
      <w:r w:rsidRPr="00637460">
        <w:rPr>
          <w:bCs/>
          <w:color w:val="000000" w:themeColor="text1"/>
          <w:sz w:val="20"/>
          <w:lang w:val="en-US"/>
        </w:rPr>
        <w:t xml:space="preserve">2019. №14-2.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https://cyberleninka.ru/article/n/sposob-izmereniya-riska-investitsionnogo-proekta-po-realnym-aktivam-na-predinvestitsionnom-etape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Пахомова Юлия Александровна Методические ориентиры в управлении инвестиционной привлекательностью предприятия // Политика, экономика и инновации. </w:t>
      </w:r>
      <w:r w:rsidRPr="00637460">
        <w:rPr>
          <w:bCs/>
          <w:color w:val="000000" w:themeColor="text1"/>
          <w:sz w:val="20"/>
          <w:lang w:val="en-US"/>
        </w:rPr>
        <w:t xml:space="preserve">2019. №1 (24).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https://cyberleninka.ru/article/n/metodicheskie-orientiry-v-upravlenii-investitsionnoy-privlekatelnostyu-predpriyatiya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Елена Ивановна Кузнецова, Ирина Викторовна Филатова Роль инвестиций в управлении экономической безопасностью хозяйствующего субъекта // Вестник Московского университета МВД России. </w:t>
      </w:r>
      <w:r w:rsidRPr="00637460">
        <w:rPr>
          <w:bCs/>
          <w:color w:val="000000" w:themeColor="text1"/>
          <w:sz w:val="20"/>
          <w:lang w:val="en-US"/>
        </w:rPr>
        <w:t xml:space="preserve">2019. №2.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https://cyberleninka.ru/article/n/rol-investitsiy-v-upravlenii-ekonomicheskoy-bezopasnostyu-hozyaystvuyuschego-subekta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Атабаева Замира Абдужалиловна ОРГАНИЗАЦИЯ УЧЕТА ИНВЕСТИЦИЙ НА КАПИТАЛЬНЫЕ ВЛОЖЕНИЯ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№12-1 (145).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https://cyberleninka.ru/article/n/organizatsiya-ucheta-investitsiy-na-kapitalnye-vlozheniya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Исманов Иброхим Набиевич, Хабижонов Салохиддин Кахрамонжон Угли Организация учета инвестиций в Капитальные вложения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№12-3 (66).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https://cyberleninka.ru/article/n/organizatsiya-ucheta-investitsiy-v-kapitalnye-vlozheniya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lastRenderedPageBreak/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Бекимбетова Гулнора Маратовна ОСНОВНЫЕ МЕТОДЫ АНАЛИЗА ПРИ ПРИНЯТИИ РЕШЕНИЯ И ВЫБОРА ЭФФЕКТИВНОГО ИНВЕСТИЦИОННОГО ПРОЕКТА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2019. №3.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https://cyberleninka.ru/article/n/osnovnye-metody-analiza-pri-prinyatii-resheniya-i-vybora-effektivnogo-investitsionnogo-proekta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Казаку Екатерина Владимировна, Зверева Елена Валерьевна ОЦЕНКА СОЦИАЛЬНО-ЭКОНОМИЧЕСКОЙ ЭФФЕКТИВНОСТИ ИНВЕСТИЦИЙ В ТРАНСПОРТНОЕ СТРОИТЕЛЬСТВО С УЧЕТОМ НЕОПРЕДЕЛЕННОСТИ МЕТОДОМ МОНТЕ-КАРЛО // Научно-технические ведомости Санкт-Петербургского государственного политехнического университета. Экономические науки. 2019. №5.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otsenka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sotsialno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ekonomicheskoy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investitsiy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transportnoe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stroitelstvo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uchetom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neopredelennosti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metodom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monte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karlo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Курочкин Валентин Николаевич Стратегические решения по инвестиционным проектам: принципы и критерии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№10.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https://cyberleninka.ru/article/n/strategicheskie-resheniya-po-investitsionnym-proektam-printsipy-i-kriterii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Салова Любовь Владимировна Управленческие решения по подготовке и проведению сделок по купле-продаже актива: примеры успеха и неудач регионального товаропроизводителя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№3 (28).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https://cyberleninka.ru/article/n/upravlencheskie-resheniya-po-podgotovke-i-provedeniyu-sdelok-po-kuple-prodazhe-aktiva-primery-uspeha-i-neudach-regionalnogo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Юсупова Савда Ярагиевна Западный опыт внедрения системы контроллинга // УЭкС. 2017. </w:t>
      </w:r>
      <w:r w:rsidRPr="00637460">
        <w:rPr>
          <w:bCs/>
          <w:color w:val="000000" w:themeColor="text1"/>
          <w:sz w:val="20"/>
          <w:lang w:val="en-US"/>
        </w:rPr>
        <w:t xml:space="preserve">№6 (100).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https://cyberleninka.ru/article/n/zapadnyy-opyt-vnedreniya-sistemy-kontrollinga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Степанчук А.А. Контроллинг инвестиций и проблемы бюджетного управления в условиях кризисного состояния экономики предприятия // ПСЭ. 2017. </w:t>
      </w:r>
      <w:r w:rsidRPr="00637460">
        <w:rPr>
          <w:bCs/>
          <w:color w:val="000000" w:themeColor="text1"/>
          <w:sz w:val="20"/>
          <w:lang w:val="en-US"/>
        </w:rPr>
        <w:t xml:space="preserve">№4 (64).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https://cyberleninka.ru/article/n/kontrolling-investitsiy-i-problemy-byudzhetnogo-upravleniya-v-usloviyah-krizisnogo-sostoyaniya-ekonomiki-predpriyatiya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15.</w:t>
      </w:r>
      <w:r w:rsidRPr="00637460">
        <w:rPr>
          <w:bCs/>
          <w:color w:val="000000" w:themeColor="text1"/>
          <w:sz w:val="20"/>
        </w:rPr>
        <w:tab/>
        <w:t>Напишите реферат-рецензию на статью: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Cs/>
          <w:color w:val="000000" w:themeColor="text1"/>
          <w:sz w:val="20"/>
        </w:rPr>
        <w:t xml:space="preserve">Михайлюк Евгений Владимирович Формирование инвестиций в совместную деятельность и их информационного обеспечения для бухгалтерского учета и аналитического использования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2017. №1.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https://cyberleninka.ru/article/n/formirovanie-investitsiy-v-sovmestnuyu-deyatelnost-i-ih-informatsionnogo-obespecheniya-dlya-buhgalterskogo-ucheta-i-analiticheskogo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Калюжный Николай Васильевич Распределение затрат на предприятии по центрам финансовой ответственности // Economics. </w:t>
      </w:r>
      <w:r w:rsidRPr="00637460">
        <w:rPr>
          <w:bCs/>
          <w:color w:val="000000" w:themeColor="text1"/>
          <w:sz w:val="20"/>
          <w:lang w:val="en-US"/>
        </w:rPr>
        <w:t xml:space="preserve">2018. №6 (38).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https://cyberleninka.ru/article/n/raspredelenie-zatrat-na-predpriyatii-po-tsentram-finansovoy-otvetstvennosti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Сушко Т.И., Таланова И.М. Обеспечение эффективного управления инвестициями в долгосрочные нефинансовые активы // Техника и технология пищевых производств. </w:t>
      </w:r>
      <w:r w:rsidRPr="00637460">
        <w:rPr>
          <w:bCs/>
          <w:color w:val="000000" w:themeColor="text1"/>
          <w:sz w:val="20"/>
          <w:lang w:val="en-US"/>
        </w:rPr>
        <w:t xml:space="preserve">2017. №4. URL: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https://cyberleninka.ru/article/n/obespechenie-effektivnogo-upravleniya-investitsiyami-v-dolgosrochnye-nefinansovye-aktivy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Кувшинов Михаил Сергеевич, Калачева Анна Геннадьевна Управление формированием инвестиционной привлекательности промышленных предприятий // Вестник ЮУрГУ. Серия: Экономика и менеджмент. 2017.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formirovaniem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investitsionnoy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privlekatelnosti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promyshlennyh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predpriyatiy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Штофер Г.А. СИСТЕМА ПОКАЗАТЕЛЕЙ И ПОРЯДОК ОЦЕНКИ ЭФФЕКТИВНОСТИ ИНВЕСТИЦИОННОЙ ДЕЯТЕЛЬНОСТИ ПРЕДПРИЯТИЯ // Экономика строительства и природопользования.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 (70).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https://cyberleninka.ru/article/n/sistema-pokazateley-i-poryadok-otsenki-effektivnosti-investitsionnoy-deyatelnosti-predpriyatiya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Лукашов Владимир Николаевич, Лукашов Николай Владимирович Определение величины ставки дисконтирования для инвестиционного проектирования и оценки бизнеса: о различии подходов к исчислению и применению // Вестник СПбГУ. Серия 5: Экономика. 2019. №1. </w:t>
      </w:r>
      <w:r w:rsidRPr="00637460">
        <w:rPr>
          <w:bCs/>
          <w:color w:val="000000" w:themeColor="text1"/>
          <w:sz w:val="20"/>
          <w:lang w:val="en-US"/>
        </w:rPr>
        <w:lastRenderedPageBreak/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opredelenie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velichiny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stavki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diskontirovaniya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dlya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investitsionnogo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proektirovaniya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otsenki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biznesa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razlichii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podhodov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Особенности управленческого учета процесса логистики закупок, запасов.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Коновалова Татьяна Вячеславовна, Надирян София Левоновна, Кузьмина Марина Анатольевна МЕТОДЫ СНИЖЕНИЯ ТРАНСПОРТНО-ЛОГИСТИЧЕСКИХ ЗАТРАТ ПРЕДПРИЯТИЯ ТОРГОВЛИ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№4. URL: </w:t>
      </w:r>
      <w:hyperlink r:id="rId4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https://cyberleninka.ru/article/n/metody-snizheniya-transportno-logisticheskih-zatrat-predpriyatiya-torgovli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Коновалова Татьяна Вячеславовна, Надирян София Левоновна ПУТИ ОПТИМИЗАЦИИ ТРАНСПОРТНО-ЛОГИСТИЧЕСКИХ ЗАТРАТ ТОРГОВО-ПРОИЗВОДСТВЕННЫХ ПРЕДПРИЯТИЙ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4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https://cyberleninka.ru/article/n/puti-optimizatsii-transportno-logisticheskih-zatrat-torgovo-proizvodstvennyh-predpriyatiy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Минуллина Лилия Анваровна Эволюция подходов к управлению запасами в условиях IV промышленной революции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№4 (40). URL: </w:t>
      </w:r>
      <w:hyperlink r:id="rId4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https://cyberleninka.ru/article/n/evolyutsiya-podhodov-k-upravleniyu-zapasami-v-usloviyah-iv-promyshlennoy-revolyutsii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Валиев А.Р., Захаров В.В. ОБ АППРОКСИМАЦИИ ЗАТРАТ В EOQ МОДЕЛЯХ УПРАВЛЕНИЯ ЗАПАСАМИ СО СЛУЧАЙНЫМ СБОЕМ ПОСТАВОК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№6. URL: </w:t>
      </w:r>
      <w:hyperlink r:id="rId4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https://cyberleninka.ru/article/n/ob-approksimatsii-zatrat-v-eoq-modelyah-upravleniya-zapasami-so-sluchaynym-sboem-postavok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Сулейманов А.Н., Арсентьева К.С. НЕСОВЕРШЕНСТВА МОДЕЛЕЙ УПРАВЛЕНИЯ ЗАПАСАМИ, ПРИМЕНЯЮЩИХСЯ В ПРАКТИКЕ И ПУТИ ИХ УСТРАНЕНИЯ // МНИЖ. 2019. </w:t>
      </w:r>
      <w:r w:rsidRPr="00637460">
        <w:rPr>
          <w:bCs/>
          <w:color w:val="000000" w:themeColor="text1"/>
          <w:sz w:val="20"/>
          <w:lang w:val="en-US"/>
        </w:rPr>
        <w:t xml:space="preserve">№6-2 (84). URL: </w:t>
      </w:r>
      <w:hyperlink r:id="rId5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https://cyberleninka.ru/article/n/nesovershenstva-modeley-upravleniya-zapasami-primenyayuschihsya-v-praktike-i-puti-ih-ustraneniya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Л. И. Саченок, А. Голомовзый ЭКОНОМИКО-МАТЕМАТИЧЕСКАЯ МОДЕЛЬ ПРОГНОЗИРОВАНИЯ ОБЪЕМА ЗАПАСОВ НА ПРЕДПРИЯТИИ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№12-3. URL: </w:t>
      </w:r>
      <w:hyperlink r:id="rId5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https://cyberleninka.ru/article/n/ekonomiko-matematicheskaya-model-prognozirovaniya-obema-zapasov-na-predpriyatii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Капустин Евгений Викторович, Шкуркин Алексей Сергеевич Оптимизация параметров стохастической модели управления запасами // Вестн. Том. гос. ун-та. Управление, вычислительная техника и информатика. 2019. №46.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5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optimizatsiya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parametrov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stohasticheskoy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modeli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zapasami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Хисматуллина Алсу Мидхатовна, Еремина Мария Олеговна Математическая модель задачи управления запасами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№5 (41). URL: </w:t>
      </w:r>
      <w:hyperlink r:id="rId5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https://cyberleninka.ru/article/n/matematicheskaya-model-zadachi-upravleniya-zapasami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Хисматуллина Алсу Мидхатовна, Еремина Мария Олеговна Управление производственными и товарными запасами на предприятии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№3 (39). URL: </w:t>
      </w:r>
      <w:hyperlink r:id="rId5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https://cyberleninka.ru/article/n/upravlenie-proizvodstvennymi-i-tovarnymi-zapasami-na-predpriyatii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Керимов Х.Э. Методика эффективного управления производственными запасами // Дайджест-финансы. </w:t>
      </w:r>
      <w:r w:rsidRPr="00637460">
        <w:rPr>
          <w:bCs/>
          <w:color w:val="000000" w:themeColor="text1"/>
          <w:sz w:val="20"/>
          <w:lang w:val="en-US"/>
        </w:rPr>
        <w:t xml:space="preserve">2019. №3 (251). URL: </w:t>
      </w:r>
      <w:hyperlink r:id="rId5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https://cyberleninka.ru/article/n/metodika-effektivnogo-upravleniya-proizvodstvennymi-zapasami-1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Абдурахмонов Рамазон Абдуллаевич СОВЕРШЕНСТВОВАНИЕ УЧЕТА ЗАТРАТ НА ПРЕДПРИЯТИЯХ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2019. №12. URL: </w:t>
      </w:r>
      <w:hyperlink r:id="rId5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https://cyberleninka.ru/article/n/sovershenstvovanie-ucheta-zatrat-na-predpriyatiyah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Е. С. Сульдина Внутренний контроль учета материально – производственных запасов в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№5-3. URL: </w:t>
      </w:r>
      <w:hyperlink r:id="rId5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https://cyberleninka.ru/article/n/vnutrenniy-kontrol-ucheta-materialno-proizvodstvennyh-zapasov-v-organizatsii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lastRenderedPageBreak/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Тюфанов Валений Александрович, Григигян Эрик Аликович Развитие методических основ операционного анализа // Economic Consultant. </w:t>
      </w:r>
      <w:r w:rsidRPr="00637460">
        <w:rPr>
          <w:bCs/>
          <w:color w:val="000000" w:themeColor="text1"/>
          <w:sz w:val="20"/>
          <w:lang w:val="en-US"/>
        </w:rPr>
        <w:t xml:space="preserve">2019. №2 (26). URL: </w:t>
      </w:r>
      <w:hyperlink r:id="rId5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https://cyberleninka.ru/article/n/razvitie-metodicheskih-osnov-operatsionnogo-analiza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Жигунова О.А., Ковалёв А.С. О КЛАССИФИКАЦИИ ЗАТРАТ // Инновации и инвестиции. 2019. №1. URL: </w:t>
      </w:r>
      <w:hyperlink r:id="rId59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https://cyberleninka.ru/article/n/o-klassifikatsii-zatrat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Арский А.А. ОЦЕНКА ВЛИЯНИЯ КОНКУРЕНТНЫХ ФАКТОРОВ НА ПАРАМЕТРЫ МОДЕЛИ ОПТИМИЗАЦИИ УИЛСОНА (ECONOMIC ORDER QUANTITY) // Вестник МФЮА. 2019.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6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https://cyberleninka.ru/article/n/otsenka-vliyaniya-konkurentnyh-faktorov-na-parametry-modeli-optimizatsii-uilsona-economic-order-quantity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И. В. Грылева Анализ условий применения статической детерминированной модели, модифицированной для случая скачкоообразного увеличения стоимости запасов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№4-2. URL: </w:t>
      </w:r>
      <w:hyperlink r:id="rId6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https://cyberleninka.ru/article/n/analiz-usloviy-primeneniya-staticheskoy-determinirovannoy-modeli-modifitsirovannoy-dlya-sluchaya-skachkooobraznogo-uvelicheniya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Арский А.А. Управление логистическими издержками предприятий агропромышленного комплекса // Вестник МФЮА. 2018.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6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https://cyberleninka.ru/article/n/upravlenie-logisticheskimi-izderzhkami-predpriyatiy-agropromyshlennogo-kompleksa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Астраханцева Арина Сергеевна, Кириллова Татьяна Климентьева Прикладные аспекты применения элементов логистики в управлении запасами // РППЭ. 2019. </w:t>
      </w:r>
      <w:r w:rsidRPr="00637460">
        <w:rPr>
          <w:bCs/>
          <w:color w:val="000000" w:themeColor="text1"/>
          <w:sz w:val="20"/>
          <w:lang w:val="en-US"/>
        </w:rPr>
        <w:t xml:space="preserve">№1 (99). URL: </w:t>
      </w:r>
      <w:hyperlink r:id="rId6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https://cyberleninka.ru/article/n/prikladnye-aspekty-primeneniya-elementov-logistiki-v-upravlenii-zapasami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Иззука Татьяна Борисовна ОСНОВНЫЕ НАПРАВЛЕНИЯ АНАЛИЗА ТОВАРНЫХ ЗАПАСОВ В ТОРГОВЫХ ОРГАНИЗАЦИЯХ // Балканско научно обозрение. </w:t>
      </w:r>
      <w:r w:rsidRPr="00637460">
        <w:rPr>
          <w:bCs/>
          <w:color w:val="000000" w:themeColor="text1"/>
          <w:sz w:val="20"/>
          <w:lang w:val="en-US"/>
        </w:rPr>
        <w:t xml:space="preserve">2019. №4 (6). URL: </w:t>
      </w:r>
      <w:hyperlink r:id="rId6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https://cyberleninka.ru/article/n/osnovnye-napravleniya-analiza-tovarnyh-zapasov-v-torgovyh-organizatsiyah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Ёндон Т., Дариймаа Г. Новые методы в определении оптимального размера заказа // Учет и статистика. </w:t>
      </w:r>
      <w:r w:rsidRPr="00637460">
        <w:rPr>
          <w:bCs/>
          <w:color w:val="000000" w:themeColor="text1"/>
          <w:sz w:val="20"/>
          <w:lang w:val="en-US"/>
        </w:rPr>
        <w:t xml:space="preserve">2018. №3 (51). URL: </w:t>
      </w:r>
      <w:hyperlink r:id="rId6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https://cyberleninka.ru/article/n/novye-metody-v-opredelenii-optimalnogo-razmera-zakaza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Особенности управленческого учета процесса производства.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Сидельникова Галина Петровна, Чиндяскина Нина Николаевна ОСОБЕННОСТИ ОСНОВНЫХ И НАКЛАДНЫХ РАСХОДОВ ЭКОНОМИЧЕСКОГО СУБЪЕКТА // E-Scio. </w:t>
      </w:r>
      <w:r w:rsidRPr="00637460">
        <w:rPr>
          <w:bCs/>
          <w:color w:val="000000" w:themeColor="text1"/>
          <w:sz w:val="20"/>
          <w:lang w:val="en-US"/>
        </w:rPr>
        <w:t xml:space="preserve">2019. №2 (29). URL: </w:t>
      </w:r>
      <w:hyperlink r:id="rId6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https://cyberleninka.ru/article/n/osobennosti-osnovnyh-i-nakladnyh-rashodov-ekonomicheskogo-subekta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Сорокина С. М. ЭВОЛЮЦИЯ СИСТЕМЫ УПРАВЛЕНИЯ ЗАТРАТАМИ // Вестник ЧелГУ. </w:t>
      </w:r>
      <w:r w:rsidRPr="00637460">
        <w:rPr>
          <w:bCs/>
          <w:color w:val="000000" w:themeColor="text1"/>
          <w:sz w:val="20"/>
          <w:lang w:val="en-US"/>
        </w:rPr>
        <w:t xml:space="preserve">2020. №2 (436). URL: </w:t>
      </w:r>
      <w:hyperlink r:id="rId6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https://cyberleninka.ru/article/n/evolyutsiya-sistemy-upravleniya-zatratami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Проценко Анастасия Владимировна, Агафонов Валерий Владимирович АНАЛИЗ ЭФФЕКТИВНОСТИ ПЛАНИРОВАНИЯ ПРОИЗВОДСТВА НА ОСНОВЕ ПОКАЗАТЕЛЕЙ СЕБЕСТОИМОСТИ // Известия ТулГУ. Науки о Земле. 2019.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6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planirovaniya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proizvodstva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osnove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pokazateley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sebestoimosti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Лазарева Н.В., Яшунова А.А. МЕТОДЫ УЧЕТА ЗАТРАТ В СТРОИТЕЛЬНОЙ ОРГАНИЗАЦИИ // Ученые записки Тамбовского отделения РоСМУ. </w:t>
      </w:r>
      <w:r w:rsidRPr="00637460">
        <w:rPr>
          <w:bCs/>
          <w:color w:val="000000" w:themeColor="text1"/>
          <w:sz w:val="20"/>
          <w:lang w:val="en-US"/>
        </w:rPr>
        <w:t xml:space="preserve">2020. №17. URL: </w:t>
      </w:r>
      <w:hyperlink r:id="rId6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https://cyberleninka.ru/article/n/metody-ucheta-zatrat-v-stroitelnoy-organizatsii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Андрей Узеирович Панахов, Эльвира Геннадиевна Бабкова Интеграция методов управленческого учета в системе функционального учета затрат // Учет. Анализ. Аудит. 2019. №4.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integratsiya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metodov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upravlencheskogo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sisteme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funktsionalnogo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zatrat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Рябухин Павел Алексеевич ЗАРУБЕЖНЫЕ И ОТЕЧЕСТВЕННЫЕ МЕТОДЫ УЧЕТА ЗАТРАТ И КАЛЬКУЛИРОВАНИЯ СЕБЕСТОИМОСТИ // Экономика нового мира. </w:t>
      </w:r>
      <w:r w:rsidRPr="00637460">
        <w:rPr>
          <w:bCs/>
          <w:color w:val="000000" w:themeColor="text1"/>
          <w:sz w:val="20"/>
          <w:lang w:val="en-US"/>
        </w:rPr>
        <w:t xml:space="preserve">2019. №2 (14). URL: </w:t>
      </w:r>
      <w:hyperlink r:id="rId7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https://cyberleninka.ru/article/n/zarubezhnye-i-otechestvennye-metody-ucheta-zatrat-i-kalkulirovaniya-sebestoimosti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Воронова Е. Ю. СТРАТЕГИЧЕСКИЙ УПРАВЛЕНЧЕСКИЙ УЧЕТ: МИРОВОЙ ОПЫТ И РОССИЙСКИЕ РЕАЛИИ // Россия: тенденции и перспективы развития. </w:t>
      </w:r>
      <w:r w:rsidRPr="00637460">
        <w:rPr>
          <w:bCs/>
          <w:color w:val="000000" w:themeColor="text1"/>
          <w:sz w:val="20"/>
          <w:lang w:val="en-US"/>
        </w:rPr>
        <w:t xml:space="preserve">2020. №15-1. URL: </w:t>
      </w:r>
      <w:hyperlink r:id="rId7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https://cyberleninka.ru/article/n/strategicheskiy-upravlencheskiy-uchet-mirovoy-opyt-i-rossiyskie-realii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Юрий Васильевич Трифонов, Александр Николаевич Визгунов Ключевые факторы эффективности построения системы процессно-ориентированного учета и анализа затрат на предприятии // Учет. Анализ. Аудит. 2019. №4.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klyuchevye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faktory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postroeniya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sistemy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protsessno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orientirovannogo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analiza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zatrat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Ю. А. Григорьян АНАЛИТИЧЕСКИЙ ОБЗОР МЕТОДОВ УПРАВЛЕНИЯ ЗАТРАТАМИ И СЕБЕСТОИМОСТЬЮ ПРОДУКЦИИ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7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https://cyberleninka.ru/article/n/analiticheskiy-obzor-metodov-upravleniya-zatratami-i-sebestoimostyu-produktsii-organizatsii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Чередниченко Лариса Геннадиевна, Губарев Роман Владимирович, Дзюба Евгений Иванович, Тюленев Юрий Васильевич, Файзуллин Фаниль Саитович Russian-cost - "новый" российский метод учета и управления корпоративными затратами // Учет. Анализ. Аудит. 2019.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russian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cost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novyy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rossiyskiy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metod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korporativnymi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zatratami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Голова Е. Е., Седельникова Е.В., Авдеенко А.А. СОВРЕМЕННЫЕ СИСТЕМЫ УЧЕТА ЗАТРАТ И КАЛЬКУЛИРОВАНИЯ В ОРГАНИЗАЦИИ: ПРОБЛЕМЫ РАЗВИТИЯ // Электронный научно-методический журнал Омского ГАУ. 2020. </w:t>
      </w:r>
      <w:r w:rsidRPr="00637460">
        <w:rPr>
          <w:bCs/>
          <w:color w:val="000000" w:themeColor="text1"/>
          <w:sz w:val="20"/>
          <w:lang w:val="en-US"/>
        </w:rPr>
        <w:t xml:space="preserve">№1 (20). URL: </w:t>
      </w:r>
      <w:hyperlink r:id="rId7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https://cyberleninka.ru/article/n/sovremennye-sistemy-ucheta-zatrat-i-kalkulirovaniya-v-organizatsii-problemy-razvitiya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Герасимова Лариса Николаевна, Силка Дмитрий Николаевич Инновационные методы управленческого учета в строительной организации // Вестник МГСУ. 2019. </w:t>
      </w:r>
      <w:r w:rsidRPr="00637460">
        <w:rPr>
          <w:bCs/>
          <w:color w:val="000000" w:themeColor="text1"/>
          <w:sz w:val="20"/>
          <w:lang w:val="en-US"/>
        </w:rPr>
        <w:t xml:space="preserve">№1 (124). URL: </w:t>
      </w:r>
      <w:hyperlink r:id="rId7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https://cyberleninka.ru/article/n/innovatsionnye-metody-upravlencheskogo-ucheta-v-stroitelnoy-organizatsii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Прищенко Елена Анатольевна, Низовкина Наталья Геннадьевна Совершенствование системы учета затрат и калькулирования себестоимости // Вестник НГУ. Серия: Социально-экономические науки. 2018.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sovershenstvovanie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sistemy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zatrat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kalkulirovaniya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sebestoimosti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Т. С. Каргина, Н. П. Огарёва Зарубежные системы учета затрат и калькулирования себестоимости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2019. №5-1. URL: </w:t>
      </w:r>
      <w:hyperlink r:id="rId7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https://cyberleninka.ru/article/n/zarubezhnye-sistemy-ucheta-zatrat-i-kalkulirovaniya-sebestoimosti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Сорокина Вера Викторовна, Потапова Светлана Романовна СРАВНЕНИЕ ПОПРОЦЕССНОГО И ПОПЕРЕДЕЛЬНОГО МЕТОДОВ КАЛЬКУЛИРОВАНИЯ СЕБЕСТОИМОСТИ С ПОМОЩЬЮ ДАННЫХ ПАО «ЛУКОЙЛ» //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№10 (44). URL: </w:t>
      </w:r>
      <w:hyperlink r:id="rId8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https://cyberleninka.ru/article/n/sravnenie-poprotsessnogo-i-poperedelnogo-metodov-kalkulirovaniya-sebestoimosti-s-pomoschyu-dannyh-pao-lukoyl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Закиева Л. Б., Соколов А. Ю. ФИЛОСОФИЯ JIT В СОВРЕМЕННЫХ СИСТЕМАХ УПРАВЛЕНЧЕСКОГО УЧЕТА ЗАТРАТ И РЕЗУЛЬТАТОВ // Управленческое консультирование. </w:t>
      </w:r>
      <w:r w:rsidRPr="00637460">
        <w:rPr>
          <w:bCs/>
          <w:color w:val="000000" w:themeColor="text1"/>
          <w:sz w:val="20"/>
          <w:lang w:val="en-US"/>
        </w:rPr>
        <w:t xml:space="preserve">2019. №10 (130). URL: </w:t>
      </w:r>
      <w:hyperlink r:id="rId8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https://cyberleninka.ru/article/n/filosofiya-jit-v-sovremennyh-sistemah-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upravlencheskogo-ucheta-zatrat-i-rezultatov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Алексеева Лариса Федоровна, Шишленко Ксения Витальевна Внедрение новейших систем калькулирования на российских предприятиях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№2 (27). URL: </w:t>
      </w:r>
      <w:hyperlink r:id="rId8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https://cyberleninka.ru/article/n/vnedrenie-noveyshih-sistem-kalkulirovaniya-na-rossiyskih-predpriyatiyah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Никонов Валерий Андреевич Понятия и виды доходов, расходов комерческой организации // Economics. </w:t>
      </w:r>
      <w:r w:rsidRPr="00637460">
        <w:rPr>
          <w:bCs/>
          <w:color w:val="000000" w:themeColor="text1"/>
          <w:sz w:val="20"/>
          <w:lang w:val="en-US"/>
        </w:rPr>
        <w:t xml:space="preserve">2019. №1 (39). URL: </w:t>
      </w:r>
      <w:hyperlink r:id="rId8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https://cyberleninka.ru/article/n/ponyatiya-i-vidy-dohodov-rashodov-komercheskoy-organizatsii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Акилин С.С. Виды калькуляций себестоимости продукции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2018. №7-8. URL: </w:t>
      </w:r>
      <w:hyperlink r:id="rId8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https://cyberleninka.ru/article/n/vidy-kalkulyatsiy-sebestoimosti-produktsii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851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Андреева Светлана Сергеевна ТЕОРЕТИЧЕСКИЕ АСПЕКТЫ УЧЕТА ЗАТРАТ (РАСХОДОВ) НА ПРОДВИЖЕНИЕ ТОВАРОВ, РАБОТ И УСЛУГ: ПОНЯТИЕ И СОСТАВ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№8-1 (86). URL: </w:t>
      </w:r>
      <w:hyperlink r:id="rId8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https://cyberleninka.ru/article/n/teoreticheskie-aspekty-ucheta-zatrat-rashodov-na-prodvizhenie-tovarov-rabot-i-uslug-ponyatie-i-sostav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Особенности организации управленческого учета расходов на продажи.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Гетьман В.Г. Совершенствование учета расходов на продажу товаров // Бухгалтерский учет в бюджетных и некоммерческих организациях. </w:t>
      </w:r>
      <w:r w:rsidRPr="00637460">
        <w:rPr>
          <w:bCs/>
          <w:color w:val="000000" w:themeColor="text1"/>
          <w:sz w:val="20"/>
          <w:lang w:val="en-US"/>
        </w:rPr>
        <w:t xml:space="preserve">2018. №4 (436). URL: </w:t>
      </w:r>
      <w:hyperlink r:id="rId8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https://cyberleninka.ru/article/n/sovershenstvovanie-ucheta-rashodov-na-prodazhu-tovarov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Пляскин Станислав Александрович Выгоды предприятия от внедрения crm системы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№17-1 (53). URL: </w:t>
      </w:r>
      <w:hyperlink r:id="rId8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https://cyberleninka.ru/article/n/vygody-predpriyatiya-ot-vnedreniya-crm-sistemy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Ефромеева Елена Валентиновна, Лелаев Магомед Исаевич К вопросу разработки собственной CRM-системы // Наука, техника и образование. </w:t>
      </w:r>
      <w:r w:rsidRPr="00637460">
        <w:rPr>
          <w:bCs/>
          <w:color w:val="000000" w:themeColor="text1"/>
          <w:sz w:val="20"/>
          <w:lang w:val="en-US"/>
        </w:rPr>
        <w:t xml:space="preserve">2017. №5 (35). URL: </w:t>
      </w:r>
      <w:hyperlink r:id="rId8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https://cyberleninka.ru/article/n/k-voprosu-razrabotki-sobstvennoy-crm-sistemy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Бабаев Мердан Халбаевич, Пирогов Владислав Юрьевич Анализ программных комплексов управленя взаимоотношениями с клиентами (CRM-системы)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№10-1 (64). URL: </w:t>
      </w:r>
      <w:hyperlink r:id="rId8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https://cyberleninka.ru/article/n/analiz-programmnyh-kompleksov-upravlenya-vzaimootnosheniyami-s-klientami-crm-sistemy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Хамхоева Ф. Я., Долова А. М. КОНЦЕПЦИЯ МАРЖИНАЛЬНОГО АНАЛИЗА В АСПЕКТЕ УПРАВЛЕНИЯ ПРЕДПРИЯТИЯ В СОВРЕМЕННЫХ УСЛОВИЯХ // Colloquium-journal. </w:t>
      </w:r>
      <w:r w:rsidRPr="00637460">
        <w:rPr>
          <w:bCs/>
          <w:color w:val="000000" w:themeColor="text1"/>
          <w:sz w:val="20"/>
          <w:lang w:val="en-US"/>
        </w:rPr>
        <w:t xml:space="preserve">2020. №4 (56). URL: </w:t>
      </w:r>
      <w:hyperlink r:id="rId9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https://cyberleninka.ru/article/n/kontseptsiya-marzhinalnogo-analiza-v-aspekte-upravleniya-predpriyatiya-v-sovremennyh-usloviyah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Харченкова Анастасия Борисовна ПОРОГ РЕНТАБЕЛЬНОСТИ И СПОСОБЫ ЕГО ОПРЕДЕЛЕНИЯ // Политика, экономика и инновации. </w:t>
      </w:r>
      <w:r w:rsidRPr="00637460">
        <w:rPr>
          <w:bCs/>
          <w:color w:val="000000" w:themeColor="text1"/>
          <w:sz w:val="20"/>
          <w:lang w:val="en-US"/>
        </w:rPr>
        <w:t xml:space="preserve">2019. №4 (27). URL: </w:t>
      </w:r>
      <w:hyperlink r:id="rId9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https://cyberleninka.ru/article/n/porog-rentabelnosti-i-sposoby-ego-opredeleniya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Догадайло Я. В., Лабунська А. О. Сущность и назначение CVP-анализа в современных условиях // Экономика транспортного комплекса. </w:t>
      </w:r>
      <w:r w:rsidRPr="00637460">
        <w:rPr>
          <w:bCs/>
          <w:color w:val="000000" w:themeColor="text1"/>
          <w:sz w:val="20"/>
          <w:lang w:val="en-US"/>
        </w:rPr>
        <w:t xml:space="preserve">2019. №33. URL: </w:t>
      </w:r>
      <w:hyperlink r:id="rId9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https://cyberleninka.ru/article/n/suschnost-i-naznachenie-cvp-analiza-v-sovremennyh-usloviyah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Терловая Валентина Ивановна, Сорокина Елена Степановна РОЛЬ И ЗАДАЧИ CVP-АНАЛИЗА В СИСТЕМЕ УПРАВЛЕНИЯ ФИНАНСАМИ ПРЕДПРИЯТИЙ // Научный вестник: финансы, банки,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№3 (48). URL: </w:t>
      </w:r>
      <w:hyperlink r:id="rId9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https://cyberleninka.ru/article/n/rol-i-zadachi-cvp-analiza-v-sisteme-upravleniya-finansami-predpriyatiy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Лихенко И.И. Особенности развития зарубежных подходов к стохастическому дополнению CVP-модели // Экономика и бизнес: теория и практика. 2019. №7.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9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63746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zarubezhnyh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podhodov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stohasticheskomu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dopolneniyu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cvp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modeli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10.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Вдовина А.И. CVP-АНАЛИЗ (ЗАТРАТЫ-ОБЪЕМ-ПРИБЫЛЬ) КАК ХАРАКТЕРИСТИКА СПОСОБНОСТИ КОМПАНИИ ГЕНЕРИРОВАТЬ ДОХОДЫ/ПРИБЫЛЬ // Хроноэкономика. </w:t>
      </w:r>
      <w:r w:rsidRPr="00637460">
        <w:rPr>
          <w:bCs/>
          <w:color w:val="000000" w:themeColor="text1"/>
          <w:sz w:val="20"/>
          <w:lang w:val="en-US"/>
        </w:rPr>
        <w:t xml:space="preserve">2019. №2 (15). URL: </w:t>
      </w:r>
      <w:hyperlink r:id="rId9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https://cyberleninka.ru/article/n/cvp-analiz-zatraty-obem-pribyl-kak-harakteristika-sposobnosti-kompanii-generirovat-dohody-pribyl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11.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Казакова Н.А., Шитуев С.С. МЕТОДОЛОГИЯ ПРОВЕДЕНИЯ УПРАВЛЕНЧЕСКОГО АНАЛИЗА ПРИ ФОРМИРОВАНИИ АССОРТИМЕНТНОЙ И ЦЕНОВОЙ СТРАТЕГИИ КОМПАНИИ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№7. URL: </w:t>
      </w:r>
      <w:hyperlink r:id="rId9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https://cyberleninka.ru/article/n/metodologiya-provedeniya-upravlencheskogo-analiza-pri-formirovanii-assortimentnoy-i-tsenovoy-strategii-kompanii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12.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И. И. Лихенко Исторические аспекты развития зарубежных подходов к анализу безубыточности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№6-2. URL: </w:t>
      </w:r>
      <w:hyperlink r:id="rId9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https://cyberleninka.ru/article/n/istoricheskie-aspekty-razvitiya-zarubezhnyh-podhodov-k-analizu-bezubytochnosti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13.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Лазарева Н.В., Яшунова А.А. МЕТОДЫ УЧЕТА ЗАТРАТ В СТРОИТЕЛЬНОЙ ОРГАНИЗАЦИИ // Ученые записки Тамбовского отделения РоСМУ. </w:t>
      </w:r>
      <w:r w:rsidRPr="00637460">
        <w:rPr>
          <w:bCs/>
          <w:color w:val="000000" w:themeColor="text1"/>
          <w:sz w:val="20"/>
          <w:lang w:val="en-US"/>
        </w:rPr>
        <w:t xml:space="preserve">2020. №17. URL: </w:t>
      </w:r>
      <w:hyperlink r:id="rId9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https://cyberleninka.ru/article/n/metody-ucheta-zatrat-v-stroitelnoy-organizatsii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14.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Кувшинов М.С. Управление стоимостью и результативностью деятельности предприятия по фактору выбора варианта признания затрат // Экономический анализ: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2018. №9 (480). URL: </w:t>
      </w:r>
      <w:hyperlink r:id="rId9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https://cyberleninka.ru/article/n/upravlenie-stoimostyu-i-rezultativnostyu-deyatelnosti-predpriyatiya-po-faktoru-vybora-varianta-priznaniya-zatrat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15.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Бубновская Татьяна Викторовна, Балаева Наталья Андреевна ПРОБЛЕМЫ ОЦЕНКИ БЕЗУБЫТОЧНОСТИ ДЕЯТЕЛЬНОСТИ ИЛИ ПОРОГА РЕНТАБЕЛЬНОСТИ // КНЖ. 2019. </w:t>
      </w:r>
      <w:r w:rsidRPr="00637460">
        <w:rPr>
          <w:bCs/>
          <w:color w:val="000000" w:themeColor="text1"/>
          <w:sz w:val="20"/>
          <w:lang w:val="en-US"/>
        </w:rPr>
        <w:t xml:space="preserve">№1 (26). URL: </w:t>
      </w:r>
      <w:hyperlink r:id="rId10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https://cyberleninka.ru/article/n/problemy-otsenki-bezubytochnosti-deyatelnosti-ili-poroga-rentabelnosti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16.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Щупак Л.В., Жадан В.В. Современные проблемы планирования затрат на предприятии // ЭКОНОМИНФО. </w:t>
      </w:r>
      <w:r w:rsidRPr="00637460">
        <w:rPr>
          <w:bCs/>
          <w:color w:val="000000" w:themeColor="text1"/>
          <w:sz w:val="20"/>
          <w:lang w:val="en-US"/>
        </w:rPr>
        <w:t xml:space="preserve">2018. №1. URL: </w:t>
      </w:r>
      <w:hyperlink r:id="rId10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https://cyberleninka.ru/article/n/sovremennye-problemy-planirovaniya-zatrat-na-predpriyatii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17.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Бондаренко Валентина Александровна Анализ чувствительности многопродуктовой модели «Затраты - объем выпуска - прибыль» // Вестник Московского университета имени С.Ю. Витте. Серия 1: Экономика и управление. 2017. №2 (21).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714550">
        <w:rPr>
          <w:bCs/>
          <w:color w:val="000000" w:themeColor="text1"/>
          <w:sz w:val="20"/>
        </w:rPr>
        <w:t xml:space="preserve">: </w:t>
      </w:r>
      <w:hyperlink r:id="rId10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714550">
          <w:rPr>
            <w:rStyle w:val="ab"/>
            <w:bCs/>
            <w:color w:val="000000" w:themeColor="text1"/>
            <w:sz w:val="20"/>
          </w:rPr>
          <w:t>://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r w:rsidRPr="00714550">
          <w:rPr>
            <w:rStyle w:val="ab"/>
            <w:bCs/>
            <w:color w:val="000000" w:themeColor="text1"/>
            <w:sz w:val="20"/>
          </w:rPr>
          <w:t>.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r w:rsidRPr="0071455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71455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71455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chuvstvitelnosti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mnogoproduktovoy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modeli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zatraty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obem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vypuska</w:t>
        </w:r>
        <w:r w:rsidRPr="0071455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pribyl</w:t>
        </w:r>
      </w:hyperlink>
      <w:r w:rsidRPr="0071455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18.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Никонорова С.Д., Куницкая Е.В. РЕСТРУКТУРИЗАЦИЯ БИЗНЕСА И ВОПРОСЫ УПРАВЛЕНЧЕСКОГОУЧЕТА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10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https://cyberleninka.ru/article/n/restrukturizatsiya-biznesa-i-voprosy-upravlencheskogoucheta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19.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Емельянова Екатерина Алексеевна, Бикмухаметова Рената Фарвасовна Прогнозирование изменений маржинального дохода, как одного из основных показателей безубыточности деятельности (на примере ПАО «Челябинский металлургический комбинат») // Скиф. 2017. </w:t>
      </w:r>
      <w:r w:rsidRPr="00637460">
        <w:rPr>
          <w:bCs/>
          <w:color w:val="000000" w:themeColor="text1"/>
          <w:sz w:val="20"/>
          <w:lang w:val="en-US"/>
        </w:rPr>
        <w:t xml:space="preserve">№9. URL: </w:t>
      </w:r>
      <w:hyperlink r:id="rId10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https://cyberleninka.ru/article/n/prognozirovanie-izmeneniy-marzhinalnogo-dohoda-kak-odnogo-iz-osnovnyh-pokazateley-bezubytochnosti-deyatelnosti-na-primere-pao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20.</w:t>
      </w:r>
      <w:r w:rsidRPr="00637460">
        <w:rPr>
          <w:bCs/>
          <w:color w:val="000000" w:themeColor="text1"/>
          <w:sz w:val="20"/>
        </w:rPr>
        <w:tab/>
        <w:t xml:space="preserve">Напишите реферат-рецензию на статью: Агеева О. А. ВЗАИМОСВЯЗЬ ПОНЯТИЙНЫХ КАТЕГОРИЙ «ЗАПАСЫ», «ЗАТРАТЫ», «РАСХОДЫ» И ПОСЛЕДОВАТЕЛЬНОСТЬ ИХ ОТРАЖЕНИЯ В ФИНАНСОВОЙ ОТЧЕТНОСТИ // Вестник ГУУ. 2020.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10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https://cyberleninka.ru/article/n/vzaimosvyaz-ponyatiynyh-kategoriy-zapasy-zatraty-rashody-i-posledovatelnost-ih-otrazheniya-v-finansovoy-otchetnosti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452551" w:rsidRPr="00637460" w:rsidRDefault="00452551" w:rsidP="00452551">
      <w:pPr>
        <w:widowControl/>
        <w:suppressAutoHyphens/>
        <w:snapToGrid/>
        <w:spacing w:before="0" w:after="0"/>
        <w:ind w:firstLine="720"/>
        <w:rPr>
          <w:b/>
          <w:bCs/>
          <w:color w:val="000000" w:themeColor="text1"/>
          <w:sz w:val="20"/>
        </w:rPr>
      </w:pPr>
    </w:p>
    <w:p w:rsidR="00452551" w:rsidRPr="00637460" w:rsidRDefault="00643B2C" w:rsidP="000B0603">
      <w:pPr>
        <w:widowControl/>
        <w:tabs>
          <w:tab w:val="left" w:pos="993"/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52551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452551" w:rsidRPr="00637460" w:rsidRDefault="00643B2C" w:rsidP="000B0603">
      <w:pPr>
        <w:widowControl/>
        <w:tabs>
          <w:tab w:val="left" w:pos="900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52551" w:rsidRPr="00637460">
        <w:rPr>
          <w:b/>
          <w:color w:val="000000" w:themeColor="text1"/>
          <w:sz w:val="20"/>
        </w:rPr>
        <w:t>.1 Рекомендуемая литература</w:t>
      </w:r>
    </w:p>
    <w:p w:rsidR="00452551" w:rsidRPr="00637460" w:rsidRDefault="00452551" w:rsidP="000B0603">
      <w:pPr>
        <w:widowControl/>
        <w:tabs>
          <w:tab w:val="left" w:pos="900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0B0603">
      <w:pPr>
        <w:widowControl/>
        <w:tabs>
          <w:tab w:val="left" w:pos="900"/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52551" w:rsidRPr="00637460" w:rsidRDefault="00452551" w:rsidP="000B0603">
      <w:pPr>
        <w:pStyle w:val="afff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Ковалева Т. Н. Бухгалтерский и управленческий учет: учебное пособие / Т. Н. Ковалева, Е. Л. Атабиева. — Белгород: Белгородский государственный технологический университет им. В.Г. Шухова, ЭБС </w:t>
      </w:r>
      <w:r w:rsidRPr="00637460">
        <w:rPr>
          <w:rFonts w:ascii="Times New Roman" w:hAnsi="Times New Roman"/>
          <w:color w:val="000000" w:themeColor="text1"/>
        </w:rPr>
        <w:lastRenderedPageBreak/>
        <w:t>АСВ, 2019. — 194 c. — ISBN 2227-8397. — Текст: электронный // Электронно-библиотечная система IPR BOOKS: [сайт]. — URL: http://www.iprbookshop.ru/106223.html</w:t>
      </w:r>
    </w:p>
    <w:p w:rsidR="00452551" w:rsidRPr="00637460" w:rsidRDefault="0071140A" w:rsidP="000B0603">
      <w:pPr>
        <w:pStyle w:val="afff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Якимова</w:t>
      </w:r>
      <w:r w:rsidR="00452551" w:rsidRPr="00637460">
        <w:rPr>
          <w:rFonts w:ascii="Times New Roman" w:hAnsi="Times New Roman"/>
          <w:color w:val="000000" w:themeColor="text1"/>
        </w:rPr>
        <w:t xml:space="preserve"> В. А. Учет и анализ (финансовый учет, управленческий учет, финансовый анализ / В. А. Якимова. — Благовещенск: Амурский государственный университет, 2018. — 258 c. — ISBN 2227-8397. — Текст: электронный // Электронно-библиотечная система IPR BOOKS: [сайт]. — URL: http://www.iprbookshop.ru/103928.html </w:t>
      </w:r>
    </w:p>
    <w:p w:rsidR="00452551" w:rsidRPr="00637460" w:rsidRDefault="00452551" w:rsidP="000B0603">
      <w:pPr>
        <w:pStyle w:val="afff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Зелинская М.В. Управленч</w:t>
      </w:r>
      <w:r w:rsidR="0071140A">
        <w:rPr>
          <w:rFonts w:ascii="Times New Roman" w:hAnsi="Times New Roman"/>
          <w:color w:val="000000" w:themeColor="text1"/>
        </w:rPr>
        <w:t>еский учет [Электронный ресурс]</w:t>
      </w:r>
      <w:r w:rsidRPr="00637460">
        <w:rPr>
          <w:rFonts w:ascii="Times New Roman" w:hAnsi="Times New Roman"/>
          <w:color w:val="000000" w:themeColor="text1"/>
        </w:rPr>
        <w:t>: учебное пособие для бакалавров, обучающихся по направлениям подготовки «Менеджмент», «Экономика» / М.В. Зелинская, О.В. Медведева. — Электрон. текстовые данные. — Краснодар, Саратов: Южный институт менеджмента, Ай Пи Эр Медиа, 2017. — 118 c. — 2227-8397. — Режим доступа: http://www.iprbookshop.ru/66780</w:t>
      </w:r>
    </w:p>
    <w:p w:rsidR="00452551" w:rsidRPr="00637460" w:rsidRDefault="00452551" w:rsidP="000B0603">
      <w:pPr>
        <w:widowControl/>
        <w:tabs>
          <w:tab w:val="left" w:pos="900"/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52551" w:rsidRPr="00637460" w:rsidRDefault="00452551" w:rsidP="000B0603">
      <w:pPr>
        <w:widowControl/>
        <w:tabs>
          <w:tab w:val="left" w:pos="900"/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1140A" w:rsidRDefault="0071140A" w:rsidP="000B0603">
      <w:pPr>
        <w:pStyle w:val="afffc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1140A">
        <w:rPr>
          <w:rFonts w:ascii="Times New Roman" w:hAnsi="Times New Roman"/>
          <w:color w:val="000000" w:themeColor="text1"/>
        </w:rPr>
        <w:t xml:space="preserve">Брянцева, Т. А. Управленческий учет и учет персонала: учебное пособие / Т. А. Брянцева. — Белгород: Белгородский государственный технологический университет им. В.Г. Шухова, ЭБС АСВ, 2020. — 263 c. — Текст: электронный // Цифровой образовательный ресурс IPR SMART: [сайт]. — URL: </w:t>
      </w:r>
      <w:hyperlink r:id="rId106" w:history="1">
        <w:r w:rsidRPr="00C9018D">
          <w:rPr>
            <w:rStyle w:val="ab"/>
            <w:rFonts w:ascii="Times New Roman" w:hAnsi="Times New Roman"/>
          </w:rPr>
          <w:t>https://www.iprbookshop.ru/110197.html</w:t>
        </w:r>
      </w:hyperlink>
    </w:p>
    <w:p w:rsidR="00452551" w:rsidRPr="00637460" w:rsidRDefault="00452551" w:rsidP="000B0603">
      <w:pPr>
        <w:pStyle w:val="afffc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Демина И.Д. Бухгалтерский управленч</w:t>
      </w:r>
      <w:r w:rsidR="0071140A">
        <w:rPr>
          <w:rFonts w:ascii="Times New Roman" w:hAnsi="Times New Roman"/>
          <w:color w:val="000000" w:themeColor="text1"/>
        </w:rPr>
        <w:t>еский учет [Электронный ресурс]</w:t>
      </w:r>
      <w:r w:rsidRPr="00637460">
        <w:rPr>
          <w:rFonts w:ascii="Times New Roman" w:hAnsi="Times New Roman"/>
          <w:color w:val="000000" w:themeColor="text1"/>
        </w:rPr>
        <w:t>: учебник / И.Д. Демина. — Электрон. текстовые данные. — Саратов: Вузовское образование, 2016. — 232 c. — 978-5-4487-0018-7. — Режим доступа: http://www.iprbookshop.ru/54489</w:t>
      </w:r>
    </w:p>
    <w:p w:rsidR="00452551" w:rsidRPr="00637460" w:rsidRDefault="00452551" w:rsidP="000B0603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52551" w:rsidRPr="00637460" w:rsidRDefault="00643B2C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52551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107" w:history="1">
        <w:r w:rsidRPr="00637460">
          <w:rPr>
            <w:rStyle w:val="ab"/>
            <w:bCs/>
            <w:color w:val="000000" w:themeColor="text1"/>
            <w:sz w:val="20"/>
          </w:rPr>
          <w:t>https://www.1cashflow.ru/upravlencheskiy-uchet-na-predpriyatii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108" w:history="1">
        <w:r w:rsidRPr="00637460">
          <w:rPr>
            <w:rStyle w:val="ab"/>
            <w:bCs/>
            <w:color w:val="000000" w:themeColor="text1"/>
            <w:sz w:val="20"/>
          </w:rPr>
          <w:t>https://finacademy.net/materials/article/upravlencheskij-uchet-v-excel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109" w:history="1">
        <w:r w:rsidRPr="00637460">
          <w:rPr>
            <w:rStyle w:val="ab"/>
            <w:bCs/>
            <w:color w:val="000000" w:themeColor="text1"/>
            <w:sz w:val="20"/>
          </w:rPr>
          <w:t>https://rdv-it.ru/company/press-center/blog/chto-takoe-upravlencheskiy-uchet/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110" w:history="1">
        <w:r w:rsidRPr="00637460">
          <w:rPr>
            <w:rStyle w:val="ab"/>
            <w:bCs/>
            <w:color w:val="000000" w:themeColor="text1"/>
            <w:sz w:val="20"/>
          </w:rPr>
          <w:t>https://www.moedelo.org/upravlencheskiy-uchet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111" w:history="1">
        <w:r w:rsidRPr="00637460">
          <w:rPr>
            <w:rStyle w:val="ab"/>
            <w:bCs/>
            <w:color w:val="000000" w:themeColor="text1"/>
            <w:sz w:val="20"/>
          </w:rPr>
          <w:t>https://www.cfin.ru/ias/manacc/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6. </w:t>
      </w:r>
      <w:hyperlink r:id="rId112" w:history="1">
        <w:r w:rsidRPr="00637460">
          <w:rPr>
            <w:rStyle w:val="ab"/>
            <w:bCs/>
            <w:color w:val="000000" w:themeColor="text1"/>
            <w:sz w:val="20"/>
          </w:rPr>
          <w:t>https://1c-wiseadvice.ru/company/blog/upravlencheskii-uchet-v-kompanii-celi-i-principy/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7. </w:t>
      </w:r>
      <w:hyperlink r:id="rId113" w:history="1">
        <w:r w:rsidRPr="00637460">
          <w:rPr>
            <w:rStyle w:val="ab"/>
            <w:bCs/>
            <w:color w:val="000000" w:themeColor="text1"/>
            <w:sz w:val="20"/>
          </w:rPr>
          <w:t>http://1-fin.ru/?id=281&amp;t=195</w:t>
        </w:r>
      </w:hyperlink>
    </w:p>
    <w:p w:rsidR="00452551" w:rsidRPr="00637460" w:rsidRDefault="00452551" w:rsidP="000B0603">
      <w:pPr>
        <w:widowControl/>
        <w:tabs>
          <w:tab w:val="left" w:pos="993"/>
          <w:tab w:val="left" w:pos="1134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pacing w:val="-4"/>
          <w:sz w:val="20"/>
        </w:rPr>
      </w:pPr>
    </w:p>
    <w:p w:rsidR="00643B2C" w:rsidRDefault="00643B2C" w:rsidP="00714550">
      <w:pPr>
        <w:spacing w:before="0" w:after="0"/>
        <w:ind w:firstLine="709"/>
        <w:jc w:val="both"/>
        <w:rPr>
          <w:b/>
          <w:sz w:val="20"/>
        </w:rPr>
      </w:pPr>
    </w:p>
    <w:p w:rsidR="00643B2C" w:rsidRDefault="00643B2C" w:rsidP="00714550">
      <w:pPr>
        <w:spacing w:before="0" w:after="0"/>
        <w:ind w:firstLine="709"/>
        <w:jc w:val="both"/>
        <w:rPr>
          <w:b/>
          <w:sz w:val="20"/>
        </w:rPr>
      </w:pPr>
    </w:p>
    <w:p w:rsidR="00643B2C" w:rsidRDefault="00643B2C" w:rsidP="00714550">
      <w:pPr>
        <w:spacing w:before="0" w:after="0"/>
        <w:ind w:firstLine="709"/>
        <w:jc w:val="both"/>
        <w:rPr>
          <w:b/>
          <w:sz w:val="20"/>
        </w:rPr>
      </w:pPr>
    </w:p>
    <w:p w:rsidR="00714550" w:rsidRDefault="00643B2C" w:rsidP="00714550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714550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714550" w:rsidRDefault="00714550" w:rsidP="0071455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170183" w:rsidRDefault="00170183" w:rsidP="00714550">
      <w:pPr>
        <w:spacing w:before="0" w:after="0"/>
        <w:ind w:firstLine="709"/>
        <w:jc w:val="both"/>
        <w:rPr>
          <w:sz w:val="20"/>
        </w:rPr>
      </w:pPr>
      <w:r w:rsidRPr="00170183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714550" w:rsidRDefault="00714550" w:rsidP="0071455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52551" w:rsidRDefault="00714550" w:rsidP="007145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14550" w:rsidRPr="00884DC5" w:rsidRDefault="00714550" w:rsidP="007145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  <w:szCs w:val="24"/>
        </w:rPr>
      </w:pPr>
      <w:r w:rsidRPr="00684121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Операционная система </w:t>
      </w:r>
      <w:r w:rsidRPr="00684121">
        <w:rPr>
          <w:sz w:val="20"/>
          <w:lang w:val="en-US"/>
        </w:rPr>
        <w:t>Windows</w:t>
      </w:r>
      <w:r w:rsidRPr="00684121">
        <w:rPr>
          <w:sz w:val="20"/>
        </w:rPr>
        <w:t xml:space="preserve"> </w:t>
      </w:r>
      <w:r w:rsidRPr="00684121">
        <w:rPr>
          <w:sz w:val="20"/>
          <w:lang w:val="en-US"/>
        </w:rPr>
        <w:t>Professional</w:t>
      </w:r>
      <w:r w:rsidRPr="00684121">
        <w:rPr>
          <w:sz w:val="20"/>
        </w:rPr>
        <w:t xml:space="preserve"> 10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Платформа проведения вебинаров (отечественное ПО)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Информационная технология. Онлайн тестирование цифровой платформы Ровеб (отечественное ПО)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14550" w:rsidRPr="00684121" w:rsidRDefault="00714550" w:rsidP="0071455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14550" w:rsidRPr="00637460" w:rsidRDefault="00714550" w:rsidP="007145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84121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452551" w:rsidRPr="00637460" w:rsidRDefault="00452551" w:rsidP="004525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52551" w:rsidRPr="00637460" w:rsidRDefault="00452551" w:rsidP="004525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52551" w:rsidRPr="00637460" w:rsidRDefault="00AB0ED9" w:rsidP="00452551">
      <w:pPr>
        <w:spacing w:before="0" w:after="0"/>
        <w:ind w:firstLine="709"/>
        <w:rPr>
          <w:sz w:val="20"/>
          <w:lang w:val="en-US"/>
        </w:rPr>
      </w:pPr>
      <w:hyperlink r:id="rId114" w:history="1">
        <w:r w:rsidR="00452551" w:rsidRPr="00637460">
          <w:rPr>
            <w:sz w:val="20"/>
            <w:lang w:val="en-US"/>
          </w:rPr>
          <w:t>http://qsp.su/tools/onlinehelp/about_license_gpl_russian.html</w:t>
        </w:r>
      </w:hyperlink>
      <w:r w:rsidR="00452551" w:rsidRPr="00637460">
        <w:rPr>
          <w:sz w:val="20"/>
          <w:lang w:val="en-US"/>
        </w:rPr>
        <w:t xml:space="preserve"> 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OpenOffice.Org.Base</w:t>
      </w:r>
    </w:p>
    <w:p w:rsidR="00452551" w:rsidRPr="00637460" w:rsidRDefault="00AB0ED9" w:rsidP="00452551">
      <w:pPr>
        <w:spacing w:before="0" w:after="0"/>
        <w:ind w:firstLine="709"/>
        <w:rPr>
          <w:sz w:val="20"/>
        </w:rPr>
      </w:pPr>
      <w:hyperlink r:id="rId115" w:history="1">
        <w:r w:rsidR="00452551" w:rsidRPr="00637460">
          <w:rPr>
            <w:sz w:val="20"/>
          </w:rPr>
          <w:t>http://qsp.su/tools/onlinehelp/about_license_gpl_russian.html</w:t>
        </w:r>
      </w:hyperlink>
    </w:p>
    <w:p w:rsidR="00452551" w:rsidRPr="00637460" w:rsidRDefault="00452551" w:rsidP="004525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OpenOffice.org.Impress </w:t>
      </w:r>
    </w:p>
    <w:p w:rsidR="00452551" w:rsidRPr="00637460" w:rsidRDefault="00AB0ED9" w:rsidP="00452551">
      <w:pPr>
        <w:spacing w:before="0" w:after="0"/>
        <w:ind w:firstLine="709"/>
        <w:rPr>
          <w:sz w:val="20"/>
          <w:lang w:val="en-US"/>
        </w:rPr>
      </w:pPr>
      <w:hyperlink r:id="rId116" w:history="1">
        <w:r w:rsidR="00452551" w:rsidRPr="00637460">
          <w:rPr>
            <w:sz w:val="20"/>
            <w:lang w:val="en-US"/>
          </w:rPr>
          <w:t>http://qsp.su/tools/onlinehelp/about_license_gpl_russian.html</w:t>
        </w:r>
      </w:hyperlink>
      <w:r w:rsidR="00452551" w:rsidRPr="00637460">
        <w:rPr>
          <w:sz w:val="20"/>
          <w:lang w:val="en-US"/>
        </w:rPr>
        <w:t xml:space="preserve"> </w:t>
      </w:r>
    </w:p>
    <w:p w:rsidR="00452551" w:rsidRPr="00637460" w:rsidRDefault="00452551" w:rsidP="004525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52551" w:rsidRPr="00637460" w:rsidRDefault="00AB0ED9" w:rsidP="00452551">
      <w:pPr>
        <w:spacing w:before="0" w:after="0"/>
        <w:ind w:firstLine="709"/>
        <w:rPr>
          <w:sz w:val="20"/>
          <w:lang w:val="en-US"/>
        </w:rPr>
      </w:pPr>
      <w:hyperlink r:id="rId117" w:history="1">
        <w:r w:rsidR="00452551" w:rsidRPr="00637460">
          <w:rPr>
            <w:sz w:val="20"/>
            <w:lang w:val="en-US"/>
          </w:rPr>
          <w:t>http://qsp.su/tools/onlinehelp/about_license_gpl_russian.html</w:t>
        </w:r>
      </w:hyperlink>
    </w:p>
    <w:p w:rsidR="00452551" w:rsidRPr="00637460" w:rsidRDefault="00452551" w:rsidP="004525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lastRenderedPageBreak/>
        <w:t>ПО</w:t>
      </w:r>
      <w:r w:rsidRPr="00637460">
        <w:rPr>
          <w:sz w:val="20"/>
          <w:lang w:val="en-US"/>
        </w:rPr>
        <w:t xml:space="preserve"> Open Office.org Draw</w:t>
      </w:r>
    </w:p>
    <w:p w:rsidR="00452551" w:rsidRPr="00637460" w:rsidRDefault="00AB0ED9" w:rsidP="00452551">
      <w:pPr>
        <w:spacing w:before="0" w:after="0"/>
        <w:ind w:firstLine="709"/>
        <w:rPr>
          <w:sz w:val="20"/>
          <w:lang w:val="en-US"/>
        </w:rPr>
      </w:pPr>
      <w:hyperlink r:id="rId118" w:history="1">
        <w:r w:rsidR="00452551" w:rsidRPr="00637460">
          <w:rPr>
            <w:sz w:val="20"/>
            <w:lang w:val="en-US"/>
          </w:rPr>
          <w:t>http://qsp.su/tools/onlinehelp/about_license_gpl_russian.html</w:t>
        </w:r>
      </w:hyperlink>
    </w:p>
    <w:p w:rsidR="00452551" w:rsidRPr="00637460" w:rsidRDefault="00452551" w:rsidP="004525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ПО «Блокнот» - стандартное приложение операционной системы (MS Windows, Android и т.д.), предназначенное для работы с текстами;</w:t>
      </w:r>
    </w:p>
    <w:p w:rsidR="00452551" w:rsidRPr="00637460" w:rsidRDefault="00452551" w:rsidP="004525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19" w:history="1">
        <w:r w:rsidRPr="00637460">
          <w:rPr>
            <w:rStyle w:val="ab"/>
            <w:sz w:val="20"/>
          </w:rPr>
          <w:t>http://www.org-rsa.ru/</w:t>
        </w:r>
      </w:hyperlink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20" w:history="1">
        <w:r w:rsidRPr="00637460">
          <w:rPr>
            <w:rStyle w:val="ab"/>
            <w:sz w:val="20"/>
          </w:rPr>
          <w:t>https://arb.ru/</w:t>
        </w:r>
      </w:hyperlink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Бухгалтерия.Ру https://www.buhgalteria.ru/</w:t>
      </w:r>
    </w:p>
    <w:p w:rsidR="00452551" w:rsidRPr="00637460" w:rsidRDefault="00452551" w:rsidP="004525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21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elibrary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452551" w:rsidRPr="00637460" w:rsidRDefault="00452551" w:rsidP="004525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 (ЭБС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) –электронная библиотека по всем отраслям знаний </w:t>
      </w:r>
      <w:hyperlink r:id="rId12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iprbookshop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452551" w:rsidRPr="00637460" w:rsidRDefault="00452551" w:rsidP="004525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BB4FF4" w:rsidRPr="00BB4FF4" w:rsidRDefault="00BB4FF4" w:rsidP="00BB4FF4">
      <w:pPr>
        <w:spacing w:before="0" w:after="0"/>
        <w:rPr>
          <w:sz w:val="20"/>
        </w:rPr>
      </w:pPr>
      <w:r w:rsidRPr="00BB4FF4">
        <w:rPr>
          <w:sz w:val="20"/>
        </w:rPr>
        <w:t xml:space="preserve">Справочно-правовая система «Гарант»; </w:t>
      </w:r>
    </w:p>
    <w:p w:rsidR="006564D2" w:rsidRDefault="00BB4FF4" w:rsidP="00BB4FF4">
      <w:pPr>
        <w:spacing w:before="0" w:after="0"/>
      </w:pPr>
      <w:r w:rsidRPr="00BB4FF4">
        <w:rPr>
          <w:sz w:val="20"/>
        </w:rPr>
        <w:t>Справочно-правовая система «Консультант Плюс».</w:t>
      </w:r>
    </w:p>
    <w:sectPr w:rsidR="006564D2" w:rsidSect="004525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33235EB"/>
    <w:multiLevelType w:val="multilevel"/>
    <w:tmpl w:val="033235EB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0BE20236"/>
    <w:multiLevelType w:val="multilevel"/>
    <w:tmpl w:val="0BE2023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C0B0DDD"/>
    <w:multiLevelType w:val="multilevel"/>
    <w:tmpl w:val="1C0B0DDD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283E55"/>
    <w:multiLevelType w:val="multilevel"/>
    <w:tmpl w:val="1D283E55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556D9B"/>
    <w:multiLevelType w:val="multilevel"/>
    <w:tmpl w:val="2C556D9B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2DEE33B7"/>
    <w:multiLevelType w:val="multilevel"/>
    <w:tmpl w:val="2DEE33B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483692"/>
    <w:multiLevelType w:val="multilevel"/>
    <w:tmpl w:val="32483692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9B3B6F"/>
    <w:multiLevelType w:val="multilevel"/>
    <w:tmpl w:val="359B3B6F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757AA"/>
    <w:multiLevelType w:val="multilevel"/>
    <w:tmpl w:val="37E757A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38914B83"/>
    <w:multiLevelType w:val="multilevel"/>
    <w:tmpl w:val="38914B83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42EB7135"/>
    <w:multiLevelType w:val="multilevel"/>
    <w:tmpl w:val="42EB7135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3" w15:restartNumberingAfterBreak="0">
    <w:nsid w:val="4D836143"/>
    <w:multiLevelType w:val="multilevel"/>
    <w:tmpl w:val="4D83614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87B3A8A"/>
    <w:multiLevelType w:val="multilevel"/>
    <w:tmpl w:val="587B3A8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90710F6"/>
    <w:multiLevelType w:val="multilevel"/>
    <w:tmpl w:val="690710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252776D"/>
    <w:multiLevelType w:val="multilevel"/>
    <w:tmpl w:val="7252776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3E325D3"/>
    <w:multiLevelType w:val="multilevel"/>
    <w:tmpl w:val="73E325D3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9CF4E76"/>
    <w:multiLevelType w:val="multilevel"/>
    <w:tmpl w:val="79CF4E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B1828C4"/>
    <w:multiLevelType w:val="multilevel"/>
    <w:tmpl w:val="E9AADF6C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8"/>
  </w:num>
  <w:num w:numId="4">
    <w:abstractNumId w:val="22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27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3"/>
  </w:num>
  <w:num w:numId="14">
    <w:abstractNumId w:val="17"/>
  </w:num>
  <w:num w:numId="15">
    <w:abstractNumId w:val="7"/>
  </w:num>
  <w:num w:numId="16">
    <w:abstractNumId w:val="29"/>
  </w:num>
  <w:num w:numId="17">
    <w:abstractNumId w:val="28"/>
  </w:num>
  <w:num w:numId="18">
    <w:abstractNumId w:val="24"/>
  </w:num>
  <w:num w:numId="19">
    <w:abstractNumId w:val="6"/>
  </w:num>
  <w:num w:numId="20">
    <w:abstractNumId w:val="20"/>
  </w:num>
  <w:num w:numId="21">
    <w:abstractNumId w:val="12"/>
  </w:num>
  <w:num w:numId="22">
    <w:abstractNumId w:val="19"/>
  </w:num>
  <w:num w:numId="23">
    <w:abstractNumId w:val="18"/>
  </w:num>
  <w:num w:numId="24">
    <w:abstractNumId w:val="14"/>
  </w:num>
  <w:num w:numId="25">
    <w:abstractNumId w:val="10"/>
  </w:num>
  <w:num w:numId="26">
    <w:abstractNumId w:val="16"/>
  </w:num>
  <w:num w:numId="27">
    <w:abstractNumId w:val="30"/>
  </w:num>
  <w:num w:numId="28">
    <w:abstractNumId w:val="31"/>
  </w:num>
  <w:num w:numId="29">
    <w:abstractNumId w:val="15"/>
  </w:num>
  <w:num w:numId="30">
    <w:abstractNumId w:val="25"/>
  </w:num>
  <w:num w:numId="31">
    <w:abstractNumId w:val="13"/>
  </w:num>
  <w:num w:numId="32">
    <w:abstractNumId w:val="21"/>
  </w:num>
  <w:num w:numId="33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52551"/>
    <w:rsid w:val="00084B91"/>
    <w:rsid w:val="000B0603"/>
    <w:rsid w:val="00112AFE"/>
    <w:rsid w:val="00170183"/>
    <w:rsid w:val="002714CE"/>
    <w:rsid w:val="002866F9"/>
    <w:rsid w:val="00293CE1"/>
    <w:rsid w:val="00303A68"/>
    <w:rsid w:val="003631D5"/>
    <w:rsid w:val="00452551"/>
    <w:rsid w:val="00456640"/>
    <w:rsid w:val="00547ECA"/>
    <w:rsid w:val="005B31CE"/>
    <w:rsid w:val="005D2178"/>
    <w:rsid w:val="00626F4D"/>
    <w:rsid w:val="00643B2C"/>
    <w:rsid w:val="006564D2"/>
    <w:rsid w:val="0065717A"/>
    <w:rsid w:val="00674E04"/>
    <w:rsid w:val="006B2D87"/>
    <w:rsid w:val="0071140A"/>
    <w:rsid w:val="00714550"/>
    <w:rsid w:val="007829D0"/>
    <w:rsid w:val="00831313"/>
    <w:rsid w:val="009023B7"/>
    <w:rsid w:val="00936991"/>
    <w:rsid w:val="00952061"/>
    <w:rsid w:val="00A108BB"/>
    <w:rsid w:val="00A11028"/>
    <w:rsid w:val="00A42DCE"/>
    <w:rsid w:val="00A764B9"/>
    <w:rsid w:val="00A772D8"/>
    <w:rsid w:val="00A82094"/>
    <w:rsid w:val="00A93348"/>
    <w:rsid w:val="00AA7BC1"/>
    <w:rsid w:val="00AB0ED9"/>
    <w:rsid w:val="00B462A0"/>
    <w:rsid w:val="00B9490B"/>
    <w:rsid w:val="00BB4FF4"/>
    <w:rsid w:val="00BF2D3F"/>
    <w:rsid w:val="00C52D18"/>
    <w:rsid w:val="00C54611"/>
    <w:rsid w:val="00C66DB4"/>
    <w:rsid w:val="00C76F84"/>
    <w:rsid w:val="00CA3625"/>
    <w:rsid w:val="00CB043F"/>
    <w:rsid w:val="00D51CCC"/>
    <w:rsid w:val="00E708C5"/>
    <w:rsid w:val="00E95DCA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257F"/>
  <w15:docId w15:val="{376CB0BB-137C-417D-898D-A79F7A76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52551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52551"/>
    <w:pPr>
      <w:outlineLvl w:val="1"/>
    </w:pPr>
  </w:style>
  <w:style w:type="paragraph" w:styleId="30">
    <w:name w:val="heading 3"/>
    <w:basedOn w:val="a2"/>
    <w:next w:val="a2"/>
    <w:link w:val="32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52551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525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52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52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5255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525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525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525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525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52551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52551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52551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52551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52551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52551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52551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52551"/>
    <w:rPr>
      <w:rFonts w:cs="Times New Roman"/>
    </w:rPr>
  </w:style>
  <w:style w:type="character" w:styleId="aa">
    <w:name w:val="Emphasis"/>
    <w:basedOn w:val="a3"/>
    <w:uiPriority w:val="99"/>
    <w:qFormat/>
    <w:rsid w:val="00452551"/>
    <w:rPr>
      <w:rFonts w:cs="Times New Roman"/>
      <w:i/>
    </w:rPr>
  </w:style>
  <w:style w:type="character" w:styleId="ab">
    <w:name w:val="Hyperlink"/>
    <w:basedOn w:val="a3"/>
    <w:qFormat/>
    <w:rsid w:val="00452551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52551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52551"/>
    <w:rPr>
      <w:rFonts w:cs="Times New Roman"/>
    </w:rPr>
  </w:style>
  <w:style w:type="character" w:styleId="ad">
    <w:name w:val="line number"/>
    <w:basedOn w:val="a3"/>
    <w:uiPriority w:val="99"/>
    <w:qFormat/>
    <w:rsid w:val="00452551"/>
    <w:rPr>
      <w:rFonts w:cs="Times New Roman"/>
    </w:rPr>
  </w:style>
  <w:style w:type="character" w:styleId="HTML2">
    <w:name w:val="HTML Definition"/>
    <w:basedOn w:val="a3"/>
    <w:uiPriority w:val="99"/>
    <w:qFormat/>
    <w:rsid w:val="00452551"/>
    <w:rPr>
      <w:rFonts w:cs="Times New Roman"/>
      <w:i/>
    </w:rPr>
  </w:style>
  <w:style w:type="character" w:styleId="HTML3">
    <w:name w:val="HTML Variable"/>
    <w:basedOn w:val="a3"/>
    <w:uiPriority w:val="99"/>
    <w:qFormat/>
    <w:rsid w:val="00452551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52551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52551"/>
    <w:rPr>
      <w:rFonts w:cs="Times New Roman"/>
      <w:b/>
    </w:rPr>
  </w:style>
  <w:style w:type="character" w:styleId="HTML5">
    <w:name w:val="HTML Cite"/>
    <w:basedOn w:val="a3"/>
    <w:uiPriority w:val="99"/>
    <w:qFormat/>
    <w:rsid w:val="00452551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52551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5255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525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52551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52551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52551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525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5255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5255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52551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52551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52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52551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52551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52551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52551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5255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52551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52551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52551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52551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52551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52551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52551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52551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52551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52551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52551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525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52551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52551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52551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52551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52551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52551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52551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52551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52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52551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52551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52551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52551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52551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52551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5255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525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525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52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52551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52551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52551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52551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52551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525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52551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52551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52551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52551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52551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52551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525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525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5255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52551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52551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52551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52551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52551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52551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525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525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525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52551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525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52551"/>
    <w:rPr>
      <w:rFonts w:cs="Times New Roman"/>
    </w:rPr>
  </w:style>
  <w:style w:type="character" w:customStyle="1" w:styleId="spelle">
    <w:name w:val="spelle"/>
    <w:uiPriority w:val="99"/>
    <w:qFormat/>
    <w:rsid w:val="00452551"/>
  </w:style>
  <w:style w:type="character" w:customStyle="1" w:styleId="FootnoteTextChar3">
    <w:name w:val="Footnote Text Char3"/>
    <w:uiPriority w:val="99"/>
    <w:qFormat/>
    <w:locked/>
    <w:rsid w:val="00452551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5255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52551"/>
  </w:style>
  <w:style w:type="character" w:customStyle="1" w:styleId="FootnoteTextChar">
    <w:name w:val="Footnote Text Char"/>
    <w:basedOn w:val="a3"/>
    <w:uiPriority w:val="99"/>
    <w:qFormat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5255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52551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52551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52551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52551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52551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52551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525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52551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52551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52551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52551"/>
  </w:style>
  <w:style w:type="character" w:customStyle="1" w:styleId="DocumentMapChar">
    <w:name w:val="Document Map Char"/>
    <w:basedOn w:val="a3"/>
    <w:uiPriority w:val="99"/>
    <w:qFormat/>
    <w:locked/>
    <w:rsid w:val="00452551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52551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52551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52551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52551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52551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52551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525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52551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52551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52551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52551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52551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52551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52551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52551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52551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52551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52551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52551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52551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5255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525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52551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52551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52551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52551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525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52551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52551"/>
    <w:rPr>
      <w:rFonts w:cs="Times New Roman"/>
    </w:rPr>
  </w:style>
  <w:style w:type="paragraph" w:customStyle="1" w:styleId="ConsPlusNonformat">
    <w:name w:val="ConsPlusNonformat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52551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52551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5255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52551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52551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52551"/>
  </w:style>
  <w:style w:type="character" w:customStyle="1" w:styleId="110">
    <w:name w:val="Заголовок 1 Знак1"/>
    <w:uiPriority w:val="99"/>
    <w:qFormat/>
    <w:locked/>
    <w:rsid w:val="00452551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52551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52551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52551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52551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52551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52551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52551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52551"/>
  </w:style>
  <w:style w:type="paragraph" w:customStyle="1" w:styleId="Style16">
    <w:name w:val="Style1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52551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5255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5255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52551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52551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52551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525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52551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52551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52551"/>
    <w:rPr>
      <w:sz w:val="24"/>
    </w:rPr>
  </w:style>
  <w:style w:type="character" w:customStyle="1" w:styleId="trb12">
    <w:name w:val="trb12"/>
    <w:basedOn w:val="a3"/>
    <w:uiPriority w:val="99"/>
    <w:qFormat/>
    <w:rsid w:val="00452551"/>
    <w:rPr>
      <w:rFonts w:cs="Times New Roman"/>
    </w:rPr>
  </w:style>
  <w:style w:type="character" w:customStyle="1" w:styleId="tbln12">
    <w:name w:val="tbln12"/>
    <w:basedOn w:val="a3"/>
    <w:uiPriority w:val="99"/>
    <w:qFormat/>
    <w:rsid w:val="00452551"/>
    <w:rPr>
      <w:rFonts w:cs="Times New Roman"/>
    </w:rPr>
  </w:style>
  <w:style w:type="character" w:customStyle="1" w:styleId="tbb12">
    <w:name w:val="tbb12"/>
    <w:basedOn w:val="a3"/>
    <w:uiPriority w:val="99"/>
    <w:qFormat/>
    <w:rsid w:val="00452551"/>
    <w:rPr>
      <w:rFonts w:cs="Times New Roman"/>
    </w:rPr>
  </w:style>
  <w:style w:type="paragraph" w:customStyle="1" w:styleId="Style9">
    <w:name w:val="Style9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52551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52551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52551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525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525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525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525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52551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52551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525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525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52551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52551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525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525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52551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52551"/>
    <w:rPr>
      <w:rFonts w:cs="Times New Roman"/>
    </w:rPr>
  </w:style>
  <w:style w:type="character" w:customStyle="1" w:styleId="161">
    <w:name w:val="Знак Знак16"/>
    <w:uiPriority w:val="99"/>
    <w:qFormat/>
    <w:locked/>
    <w:rsid w:val="00452551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52551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52551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52551"/>
    <w:rPr>
      <w:sz w:val="16"/>
    </w:rPr>
  </w:style>
  <w:style w:type="paragraph" w:customStyle="1" w:styleId="affff2">
    <w:name w:val="a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52551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5255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52551"/>
  </w:style>
  <w:style w:type="character" w:customStyle="1" w:styleId="apple-style-span">
    <w:name w:val="apple-style-span"/>
    <w:uiPriority w:val="99"/>
    <w:qFormat/>
    <w:rsid w:val="00452551"/>
  </w:style>
  <w:style w:type="character" w:customStyle="1" w:styleId="orange">
    <w:name w:val="orange"/>
    <w:uiPriority w:val="99"/>
    <w:qFormat/>
    <w:rsid w:val="00452551"/>
  </w:style>
  <w:style w:type="character" w:customStyle="1" w:styleId="gray">
    <w:name w:val="gray"/>
    <w:uiPriority w:val="99"/>
    <w:qFormat/>
    <w:rsid w:val="00452551"/>
  </w:style>
  <w:style w:type="paragraph" w:customStyle="1" w:styleId="1KGK9">
    <w:name w:val="1KG=K9"/>
    <w:uiPriority w:val="99"/>
    <w:qFormat/>
    <w:rsid w:val="004525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52551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52551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52551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52551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52551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52551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52551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52551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52551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52551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52551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52551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525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52551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52551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525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52551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52551"/>
    <w:rPr>
      <w:rFonts w:cs="Times New Roman"/>
    </w:rPr>
  </w:style>
  <w:style w:type="character" w:customStyle="1" w:styleId="ft523">
    <w:name w:val="ft523"/>
    <w:basedOn w:val="a3"/>
    <w:uiPriority w:val="99"/>
    <w:qFormat/>
    <w:rsid w:val="00452551"/>
    <w:rPr>
      <w:rFonts w:cs="Times New Roman"/>
    </w:rPr>
  </w:style>
  <w:style w:type="character" w:customStyle="1" w:styleId="ft459">
    <w:name w:val="ft459"/>
    <w:basedOn w:val="a3"/>
    <w:uiPriority w:val="99"/>
    <w:qFormat/>
    <w:rsid w:val="00452551"/>
    <w:rPr>
      <w:rFonts w:cs="Times New Roman"/>
    </w:rPr>
  </w:style>
  <w:style w:type="character" w:customStyle="1" w:styleId="ft553">
    <w:name w:val="ft553"/>
    <w:basedOn w:val="a3"/>
    <w:uiPriority w:val="99"/>
    <w:qFormat/>
    <w:rsid w:val="00452551"/>
    <w:rPr>
      <w:rFonts w:cs="Times New Roman"/>
    </w:rPr>
  </w:style>
  <w:style w:type="character" w:customStyle="1" w:styleId="ft672">
    <w:name w:val="ft672"/>
    <w:basedOn w:val="a3"/>
    <w:uiPriority w:val="99"/>
    <w:qFormat/>
    <w:rsid w:val="00452551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52551"/>
    <w:rPr>
      <w:rFonts w:cs="Times New Roman"/>
    </w:rPr>
  </w:style>
  <w:style w:type="character" w:customStyle="1" w:styleId="ft224">
    <w:name w:val="ft224"/>
    <w:basedOn w:val="a3"/>
    <w:uiPriority w:val="99"/>
    <w:qFormat/>
    <w:rsid w:val="00452551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52551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52551"/>
    <w:rPr>
      <w:sz w:val="16"/>
    </w:rPr>
  </w:style>
  <w:style w:type="paragraph" w:customStyle="1" w:styleId="affffb">
    <w:name w:val="Стиль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52551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52551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52551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52551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52551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52551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5255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5255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52551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52551"/>
    <w:rPr>
      <w:rFonts w:cs="Times New Roman"/>
    </w:rPr>
  </w:style>
  <w:style w:type="character" w:customStyle="1" w:styleId="ft1168">
    <w:name w:val="ft1168"/>
    <w:basedOn w:val="a3"/>
    <w:uiPriority w:val="99"/>
    <w:qFormat/>
    <w:rsid w:val="00452551"/>
    <w:rPr>
      <w:rFonts w:cs="Times New Roman"/>
    </w:rPr>
  </w:style>
  <w:style w:type="character" w:customStyle="1" w:styleId="ft1237">
    <w:name w:val="ft1237"/>
    <w:basedOn w:val="a3"/>
    <w:uiPriority w:val="99"/>
    <w:qFormat/>
    <w:rsid w:val="00452551"/>
    <w:rPr>
      <w:rFonts w:cs="Times New Roman"/>
    </w:rPr>
  </w:style>
  <w:style w:type="character" w:customStyle="1" w:styleId="ft1245">
    <w:name w:val="ft1245"/>
    <w:basedOn w:val="a3"/>
    <w:uiPriority w:val="99"/>
    <w:qFormat/>
    <w:rsid w:val="00452551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52551"/>
    <w:rPr>
      <w:rFonts w:cs="Times New Roman"/>
    </w:rPr>
  </w:style>
  <w:style w:type="paragraph" w:customStyle="1" w:styleId="2f4">
    <w:name w:val="[О] Загол. 2 ур."/>
    <w:uiPriority w:val="99"/>
    <w:qFormat/>
    <w:rsid w:val="00452551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52551"/>
    <w:rPr>
      <w:rFonts w:cs="Times New Roman"/>
    </w:rPr>
  </w:style>
  <w:style w:type="character" w:customStyle="1" w:styleId="610">
    <w:name w:val="Знак Знак610"/>
    <w:uiPriority w:val="99"/>
    <w:qFormat/>
    <w:locked/>
    <w:rsid w:val="00452551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52551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52551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52551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52551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5255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52551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52551"/>
    <w:rPr>
      <w:rFonts w:cs="Times New Roman"/>
    </w:rPr>
  </w:style>
  <w:style w:type="character" w:customStyle="1" w:styleId="FontStyle33">
    <w:name w:val="Font Style33"/>
    <w:uiPriority w:val="99"/>
    <w:qFormat/>
    <w:rsid w:val="00452551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52551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52551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52551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52551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52551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52551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52551"/>
    <w:rPr>
      <w:rFonts w:cs="Times New Roman"/>
    </w:rPr>
  </w:style>
  <w:style w:type="character" w:customStyle="1" w:styleId="ft3162">
    <w:name w:val="ft3162"/>
    <w:basedOn w:val="a3"/>
    <w:uiPriority w:val="99"/>
    <w:qFormat/>
    <w:rsid w:val="00452551"/>
    <w:rPr>
      <w:rFonts w:cs="Times New Roman"/>
    </w:rPr>
  </w:style>
  <w:style w:type="character" w:customStyle="1" w:styleId="ft1373">
    <w:name w:val="ft1373"/>
    <w:basedOn w:val="a3"/>
    <w:uiPriority w:val="99"/>
    <w:qFormat/>
    <w:rsid w:val="00452551"/>
    <w:rPr>
      <w:rFonts w:cs="Times New Roman"/>
    </w:rPr>
  </w:style>
  <w:style w:type="character" w:customStyle="1" w:styleId="ft32">
    <w:name w:val="ft32"/>
    <w:basedOn w:val="a3"/>
    <w:uiPriority w:val="99"/>
    <w:qFormat/>
    <w:rsid w:val="00452551"/>
    <w:rPr>
      <w:rFonts w:cs="Times New Roman"/>
    </w:rPr>
  </w:style>
  <w:style w:type="character" w:customStyle="1" w:styleId="ft1433">
    <w:name w:val="ft1433"/>
    <w:basedOn w:val="a3"/>
    <w:uiPriority w:val="99"/>
    <w:qFormat/>
    <w:rsid w:val="00452551"/>
    <w:rPr>
      <w:rFonts w:cs="Times New Roman"/>
    </w:rPr>
  </w:style>
  <w:style w:type="character" w:customStyle="1" w:styleId="ft1481">
    <w:name w:val="ft1481"/>
    <w:basedOn w:val="a3"/>
    <w:uiPriority w:val="99"/>
    <w:qFormat/>
    <w:rsid w:val="00452551"/>
    <w:rPr>
      <w:rFonts w:cs="Times New Roman"/>
    </w:rPr>
  </w:style>
  <w:style w:type="character" w:customStyle="1" w:styleId="ft1536">
    <w:name w:val="ft1536"/>
    <w:basedOn w:val="a3"/>
    <w:uiPriority w:val="99"/>
    <w:qFormat/>
    <w:rsid w:val="00452551"/>
    <w:rPr>
      <w:rFonts w:cs="Times New Roman"/>
    </w:rPr>
  </w:style>
  <w:style w:type="character" w:customStyle="1" w:styleId="ft1543">
    <w:name w:val="ft1543"/>
    <w:basedOn w:val="a3"/>
    <w:uiPriority w:val="99"/>
    <w:qFormat/>
    <w:rsid w:val="00452551"/>
    <w:rPr>
      <w:rFonts w:cs="Times New Roman"/>
    </w:rPr>
  </w:style>
  <w:style w:type="character" w:customStyle="1" w:styleId="ft1">
    <w:name w:val="ft1"/>
    <w:basedOn w:val="a3"/>
    <w:uiPriority w:val="99"/>
    <w:qFormat/>
    <w:rsid w:val="00452551"/>
    <w:rPr>
      <w:rFonts w:cs="Times New Roman"/>
    </w:rPr>
  </w:style>
  <w:style w:type="character" w:customStyle="1" w:styleId="ft1546">
    <w:name w:val="ft1546"/>
    <w:basedOn w:val="a3"/>
    <w:uiPriority w:val="99"/>
    <w:qFormat/>
    <w:rsid w:val="00452551"/>
    <w:rPr>
      <w:rFonts w:cs="Times New Roman"/>
    </w:rPr>
  </w:style>
  <w:style w:type="character" w:customStyle="1" w:styleId="ft1550">
    <w:name w:val="ft1550"/>
    <w:basedOn w:val="a3"/>
    <w:uiPriority w:val="99"/>
    <w:qFormat/>
    <w:rsid w:val="00452551"/>
    <w:rPr>
      <w:rFonts w:cs="Times New Roman"/>
    </w:rPr>
  </w:style>
  <w:style w:type="character" w:customStyle="1" w:styleId="ft1571">
    <w:name w:val="ft1571"/>
    <w:basedOn w:val="a3"/>
    <w:uiPriority w:val="99"/>
    <w:qFormat/>
    <w:rsid w:val="00452551"/>
    <w:rPr>
      <w:rFonts w:cs="Times New Roman"/>
    </w:rPr>
  </w:style>
  <w:style w:type="character" w:customStyle="1" w:styleId="ft1577">
    <w:name w:val="ft1577"/>
    <w:basedOn w:val="a3"/>
    <w:uiPriority w:val="99"/>
    <w:qFormat/>
    <w:rsid w:val="00452551"/>
    <w:rPr>
      <w:rFonts w:cs="Times New Roman"/>
    </w:rPr>
  </w:style>
  <w:style w:type="character" w:customStyle="1" w:styleId="ft1583">
    <w:name w:val="ft1583"/>
    <w:basedOn w:val="a3"/>
    <w:uiPriority w:val="99"/>
    <w:qFormat/>
    <w:rsid w:val="00452551"/>
    <w:rPr>
      <w:rFonts w:cs="Times New Roman"/>
    </w:rPr>
  </w:style>
  <w:style w:type="character" w:customStyle="1" w:styleId="ft1593">
    <w:name w:val="ft1593"/>
    <w:basedOn w:val="a3"/>
    <w:uiPriority w:val="99"/>
    <w:qFormat/>
    <w:rsid w:val="00452551"/>
    <w:rPr>
      <w:rFonts w:cs="Times New Roman"/>
    </w:rPr>
  </w:style>
  <w:style w:type="character" w:customStyle="1" w:styleId="ft1641">
    <w:name w:val="ft1641"/>
    <w:basedOn w:val="a3"/>
    <w:uiPriority w:val="99"/>
    <w:qFormat/>
    <w:rsid w:val="00452551"/>
    <w:rPr>
      <w:rFonts w:cs="Times New Roman"/>
    </w:rPr>
  </w:style>
  <w:style w:type="character" w:customStyle="1" w:styleId="ft1671">
    <w:name w:val="ft1671"/>
    <w:basedOn w:val="a3"/>
    <w:uiPriority w:val="99"/>
    <w:qFormat/>
    <w:rsid w:val="00452551"/>
    <w:rPr>
      <w:rFonts w:cs="Times New Roman"/>
    </w:rPr>
  </w:style>
  <w:style w:type="character" w:customStyle="1" w:styleId="ft1723">
    <w:name w:val="ft1723"/>
    <w:basedOn w:val="a3"/>
    <w:uiPriority w:val="99"/>
    <w:qFormat/>
    <w:rsid w:val="00452551"/>
    <w:rPr>
      <w:rFonts w:cs="Times New Roman"/>
    </w:rPr>
  </w:style>
  <w:style w:type="character" w:customStyle="1" w:styleId="ft1786">
    <w:name w:val="ft1786"/>
    <w:basedOn w:val="a3"/>
    <w:uiPriority w:val="99"/>
    <w:qFormat/>
    <w:rsid w:val="00452551"/>
    <w:rPr>
      <w:rFonts w:cs="Times New Roman"/>
    </w:rPr>
  </w:style>
  <w:style w:type="character" w:customStyle="1" w:styleId="ft1809">
    <w:name w:val="ft1809"/>
    <w:basedOn w:val="a3"/>
    <w:uiPriority w:val="99"/>
    <w:qFormat/>
    <w:rsid w:val="00452551"/>
    <w:rPr>
      <w:rFonts w:cs="Times New Roman"/>
    </w:rPr>
  </w:style>
  <w:style w:type="character" w:customStyle="1" w:styleId="ft1814">
    <w:name w:val="ft1814"/>
    <w:basedOn w:val="a3"/>
    <w:uiPriority w:val="99"/>
    <w:qFormat/>
    <w:rsid w:val="00452551"/>
    <w:rPr>
      <w:rFonts w:cs="Times New Roman"/>
    </w:rPr>
  </w:style>
  <w:style w:type="character" w:customStyle="1" w:styleId="ft1827">
    <w:name w:val="ft1827"/>
    <w:basedOn w:val="a3"/>
    <w:uiPriority w:val="99"/>
    <w:qFormat/>
    <w:rsid w:val="00452551"/>
    <w:rPr>
      <w:rFonts w:cs="Times New Roman"/>
    </w:rPr>
  </w:style>
  <w:style w:type="character" w:customStyle="1" w:styleId="ft1831">
    <w:name w:val="ft1831"/>
    <w:basedOn w:val="a3"/>
    <w:uiPriority w:val="99"/>
    <w:qFormat/>
    <w:rsid w:val="00452551"/>
    <w:rPr>
      <w:rFonts w:cs="Times New Roman"/>
    </w:rPr>
  </w:style>
  <w:style w:type="character" w:customStyle="1" w:styleId="ft1837">
    <w:name w:val="ft1837"/>
    <w:basedOn w:val="a3"/>
    <w:uiPriority w:val="99"/>
    <w:qFormat/>
    <w:rsid w:val="00452551"/>
    <w:rPr>
      <w:rFonts w:cs="Times New Roman"/>
    </w:rPr>
  </w:style>
  <w:style w:type="character" w:customStyle="1" w:styleId="ft1857">
    <w:name w:val="ft1857"/>
    <w:basedOn w:val="a3"/>
    <w:uiPriority w:val="99"/>
    <w:qFormat/>
    <w:rsid w:val="00452551"/>
    <w:rPr>
      <w:rFonts w:cs="Times New Roman"/>
    </w:rPr>
  </w:style>
  <w:style w:type="character" w:customStyle="1" w:styleId="ft1873">
    <w:name w:val="ft1873"/>
    <w:basedOn w:val="a3"/>
    <w:uiPriority w:val="99"/>
    <w:qFormat/>
    <w:rsid w:val="00452551"/>
    <w:rPr>
      <w:rFonts w:cs="Times New Roman"/>
    </w:rPr>
  </w:style>
  <w:style w:type="character" w:customStyle="1" w:styleId="ft1932">
    <w:name w:val="ft1932"/>
    <w:basedOn w:val="a3"/>
    <w:uiPriority w:val="99"/>
    <w:qFormat/>
    <w:rsid w:val="00452551"/>
    <w:rPr>
      <w:rFonts w:cs="Times New Roman"/>
    </w:rPr>
  </w:style>
  <w:style w:type="character" w:customStyle="1" w:styleId="ft1995">
    <w:name w:val="ft1995"/>
    <w:basedOn w:val="a3"/>
    <w:uiPriority w:val="99"/>
    <w:qFormat/>
    <w:rsid w:val="00452551"/>
    <w:rPr>
      <w:rFonts w:cs="Times New Roman"/>
    </w:rPr>
  </w:style>
  <w:style w:type="character" w:customStyle="1" w:styleId="ft2033">
    <w:name w:val="ft2033"/>
    <w:basedOn w:val="a3"/>
    <w:uiPriority w:val="99"/>
    <w:qFormat/>
    <w:rsid w:val="00452551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52551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52551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52551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52551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52551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52551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52551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52551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52551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52551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52551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52551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52551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52551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52551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52551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52551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52551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52551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52551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52551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52551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52551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52551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52551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52551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52551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52551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52551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52551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52551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52551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52551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52551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52551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52551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52551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52551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52551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52551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52551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52551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52551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52551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52551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52551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52551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52551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52551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52551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52551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52551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52551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52551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52551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52551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52551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52551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52551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52551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52551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52551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52551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52551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52551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52551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52551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52551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52551"/>
    <w:rPr>
      <w:rFonts w:cs="Times New Roman"/>
    </w:rPr>
  </w:style>
  <w:style w:type="character" w:customStyle="1" w:styleId="FontStyle41">
    <w:name w:val="Font Style41"/>
    <w:uiPriority w:val="99"/>
    <w:qFormat/>
    <w:rsid w:val="00452551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52551"/>
  </w:style>
  <w:style w:type="character" w:customStyle="1" w:styleId="Heading2Char1">
    <w:name w:val="Heading 2 Char1"/>
    <w:uiPriority w:val="99"/>
    <w:locked/>
    <w:rsid w:val="00452551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52551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52551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52551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52551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52551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52551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52551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52551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52551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525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52551"/>
  </w:style>
  <w:style w:type="paragraph" w:customStyle="1" w:styleId="justify2">
    <w:name w:val="justify2"/>
    <w:basedOn w:val="a2"/>
    <w:uiPriority w:val="99"/>
    <w:qFormat/>
    <w:rsid w:val="00452551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52551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52551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52551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52551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52551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52551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52551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52551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52551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52551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52551"/>
    <w:rPr>
      <w:color w:val="4682B4"/>
    </w:rPr>
  </w:style>
  <w:style w:type="character" w:customStyle="1" w:styleId="b1">
    <w:name w:val="b1"/>
    <w:uiPriority w:val="99"/>
    <w:qFormat/>
    <w:rsid w:val="00452551"/>
    <w:rPr>
      <w:b/>
    </w:rPr>
  </w:style>
  <w:style w:type="character" w:customStyle="1" w:styleId="FontStyle201">
    <w:name w:val="Font Style201"/>
    <w:uiPriority w:val="99"/>
    <w:qFormat/>
    <w:rsid w:val="00452551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52551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52551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52551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52551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52551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52551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52551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52551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52551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525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525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52551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52551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52551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52551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52551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52551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52551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52551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52551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52551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5255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52551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52551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52551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52551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52551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52551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52551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52551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52551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52551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52551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52551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52551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52551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52551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52551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52551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52551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52551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52551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52551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52551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52551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52551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525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52551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525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52551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525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52551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52551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52551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52551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52551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52551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5255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52551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5255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525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525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52551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52551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52551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5255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52551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52551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52551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52551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52551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52551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52551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52551"/>
    <w:rPr>
      <w:b/>
      <w:sz w:val="28"/>
    </w:rPr>
  </w:style>
  <w:style w:type="character" w:customStyle="1" w:styleId="720">
    <w:name w:val="Знак Знак72"/>
    <w:uiPriority w:val="99"/>
    <w:qFormat/>
    <w:rsid w:val="00452551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52551"/>
  </w:style>
  <w:style w:type="character" w:customStyle="1" w:styleId="Garamond">
    <w:name w:val="Основной текст + Garamond"/>
    <w:uiPriority w:val="99"/>
    <w:qFormat/>
    <w:rsid w:val="00452551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52551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52551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52551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52551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52551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52551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52551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52551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5255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52551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52551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52551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52551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52551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52551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52551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52551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52551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52551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52551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52551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52551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52551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52551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52551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52551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52551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52551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52551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52551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5255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52551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525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525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5255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52551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52551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52551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52551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52551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52551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52551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52551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52551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52551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52551"/>
    <w:rPr>
      <w:lang w:val="en-US"/>
    </w:rPr>
  </w:style>
  <w:style w:type="paragraph" w:customStyle="1" w:styleId="94">
    <w:name w:val="Без интервала9"/>
    <w:link w:val="affffff1"/>
    <w:uiPriority w:val="99"/>
    <w:rsid w:val="00452551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52551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52551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52551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52551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52551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52551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52551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52551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52551"/>
    <w:rPr>
      <w:sz w:val="24"/>
    </w:rPr>
  </w:style>
  <w:style w:type="character" w:customStyle="1" w:styleId="124">
    <w:name w:val="Знак1 Знак Знак24"/>
    <w:uiPriority w:val="99"/>
    <w:qFormat/>
    <w:locked/>
    <w:rsid w:val="00452551"/>
    <w:rPr>
      <w:sz w:val="24"/>
    </w:rPr>
  </w:style>
  <w:style w:type="character" w:customStyle="1" w:styleId="1230">
    <w:name w:val="Знак1 Знак Знак23"/>
    <w:uiPriority w:val="99"/>
    <w:qFormat/>
    <w:locked/>
    <w:rsid w:val="00452551"/>
    <w:rPr>
      <w:sz w:val="24"/>
    </w:rPr>
  </w:style>
  <w:style w:type="character" w:customStyle="1" w:styleId="216">
    <w:name w:val="Цитата 2 Знак1"/>
    <w:basedOn w:val="a3"/>
    <w:uiPriority w:val="99"/>
    <w:qFormat/>
    <w:rsid w:val="00452551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52551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52551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5255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52551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52551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52551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52551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52551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52551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52551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52551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52551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52551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52551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52551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52551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52551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52551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52551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52551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52551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52551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5255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52551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52551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5255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525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52551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52551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52551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52551"/>
    <w:rPr>
      <w:rFonts w:cs="Times New Roman"/>
    </w:rPr>
  </w:style>
  <w:style w:type="character" w:customStyle="1" w:styleId="udar">
    <w:name w:val="udar"/>
    <w:basedOn w:val="a3"/>
    <w:uiPriority w:val="99"/>
    <w:qFormat/>
    <w:rsid w:val="00452551"/>
    <w:rPr>
      <w:rFonts w:cs="Times New Roman"/>
    </w:rPr>
  </w:style>
  <w:style w:type="character" w:customStyle="1" w:styleId="FontStyle139">
    <w:name w:val="Font Style139"/>
    <w:uiPriority w:val="99"/>
    <w:qFormat/>
    <w:rsid w:val="00452551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52551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52551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52551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52551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52551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52551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52551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52551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52551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52551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52551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52551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52551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52551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52551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52551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52551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52551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52551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52551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52551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52551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52551"/>
    <w:rPr>
      <w:b/>
      <w:sz w:val="24"/>
    </w:rPr>
  </w:style>
  <w:style w:type="character" w:customStyle="1" w:styleId="8pt">
    <w:name w:val="Основной текст + 8 pt"/>
    <w:uiPriority w:val="99"/>
    <w:qFormat/>
    <w:rsid w:val="00452551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52551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52551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52551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52551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52551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52551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52551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52551"/>
    <w:rPr>
      <w:rFonts w:cs="Times New Roman"/>
    </w:rPr>
  </w:style>
  <w:style w:type="character" w:customStyle="1" w:styleId="FontStyle124">
    <w:name w:val="Font Style124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52551"/>
    <w:rPr>
      <w:rFonts w:cs="Times New Roman"/>
    </w:rPr>
  </w:style>
  <w:style w:type="character" w:customStyle="1" w:styleId="msosubtleemphasis0">
    <w:name w:val="msosubtleemphasis"/>
    <w:uiPriority w:val="99"/>
    <w:qFormat/>
    <w:rsid w:val="00452551"/>
    <w:rPr>
      <w:i/>
      <w:color w:val="808080"/>
    </w:rPr>
  </w:style>
  <w:style w:type="character" w:customStyle="1" w:styleId="FontStyle120">
    <w:name w:val="Font Style120"/>
    <w:uiPriority w:val="99"/>
    <w:qFormat/>
    <w:rsid w:val="00452551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52551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52551"/>
    <w:rPr>
      <w:rFonts w:ascii="Tahoma" w:hAnsi="Tahoma"/>
      <w:sz w:val="16"/>
    </w:rPr>
  </w:style>
  <w:style w:type="character" w:customStyle="1" w:styleId="t9">
    <w:name w:val="t9"/>
    <w:uiPriority w:val="99"/>
    <w:qFormat/>
    <w:rsid w:val="00452551"/>
  </w:style>
  <w:style w:type="character" w:customStyle="1" w:styleId="t10">
    <w:name w:val="t10"/>
    <w:uiPriority w:val="99"/>
    <w:qFormat/>
    <w:rsid w:val="00452551"/>
  </w:style>
  <w:style w:type="character" w:customStyle="1" w:styleId="c2">
    <w:name w:val="c2"/>
    <w:uiPriority w:val="99"/>
    <w:qFormat/>
    <w:rsid w:val="00452551"/>
  </w:style>
  <w:style w:type="character" w:customStyle="1" w:styleId="c0">
    <w:name w:val="c0"/>
    <w:uiPriority w:val="99"/>
    <w:qFormat/>
    <w:rsid w:val="00452551"/>
  </w:style>
  <w:style w:type="character" w:customStyle="1" w:styleId="ft776">
    <w:name w:val="ft776"/>
    <w:uiPriority w:val="99"/>
    <w:qFormat/>
    <w:rsid w:val="00452551"/>
  </w:style>
  <w:style w:type="character" w:customStyle="1" w:styleId="highlight">
    <w:name w:val="highlight"/>
    <w:uiPriority w:val="99"/>
    <w:qFormat/>
    <w:rsid w:val="00452551"/>
  </w:style>
  <w:style w:type="character" w:customStyle="1" w:styleId="ft431">
    <w:name w:val="ft431"/>
    <w:uiPriority w:val="99"/>
    <w:qFormat/>
    <w:rsid w:val="00452551"/>
  </w:style>
  <w:style w:type="character" w:customStyle="1" w:styleId="ft793">
    <w:name w:val="ft793"/>
    <w:uiPriority w:val="99"/>
    <w:qFormat/>
    <w:rsid w:val="00452551"/>
  </w:style>
  <w:style w:type="character" w:customStyle="1" w:styleId="ft802">
    <w:name w:val="ft802"/>
    <w:uiPriority w:val="99"/>
    <w:qFormat/>
    <w:rsid w:val="00452551"/>
  </w:style>
  <w:style w:type="character" w:customStyle="1" w:styleId="ft890">
    <w:name w:val="ft890"/>
    <w:uiPriority w:val="99"/>
    <w:qFormat/>
    <w:rsid w:val="00452551"/>
  </w:style>
  <w:style w:type="character" w:customStyle="1" w:styleId="ft904">
    <w:name w:val="ft904"/>
    <w:uiPriority w:val="99"/>
    <w:qFormat/>
    <w:rsid w:val="00452551"/>
  </w:style>
  <w:style w:type="character" w:customStyle="1" w:styleId="ft914">
    <w:name w:val="ft914"/>
    <w:uiPriority w:val="99"/>
    <w:qFormat/>
    <w:rsid w:val="00452551"/>
  </w:style>
  <w:style w:type="character" w:customStyle="1" w:styleId="1fff">
    <w:name w:val="Текст Знак1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52551"/>
    <w:rPr>
      <w:rFonts w:cs="Times New Roman"/>
    </w:rPr>
  </w:style>
  <w:style w:type="character" w:customStyle="1" w:styleId="FontStyle214">
    <w:name w:val="Font Style214"/>
    <w:uiPriority w:val="99"/>
    <w:qFormat/>
    <w:rsid w:val="00452551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52551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52551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52551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52551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52551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52551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52551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52551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52551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52551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52551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52551"/>
    <w:rPr>
      <w:rFonts w:cs="Times New Roman"/>
    </w:rPr>
  </w:style>
  <w:style w:type="character" w:customStyle="1" w:styleId="s3">
    <w:name w:val="s3"/>
    <w:uiPriority w:val="99"/>
    <w:qFormat/>
    <w:rsid w:val="00452551"/>
  </w:style>
  <w:style w:type="character" w:customStyle="1" w:styleId="FontStyle46">
    <w:name w:val="Font Style46"/>
    <w:uiPriority w:val="99"/>
    <w:qFormat/>
    <w:rsid w:val="00452551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52551"/>
    <w:rPr>
      <w:rFonts w:cs="Times New Roman"/>
    </w:rPr>
  </w:style>
  <w:style w:type="character" w:customStyle="1" w:styleId="s1">
    <w:name w:val="s1"/>
    <w:uiPriority w:val="99"/>
    <w:qFormat/>
    <w:rsid w:val="00452551"/>
  </w:style>
  <w:style w:type="character" w:customStyle="1" w:styleId="WW8Num8z0">
    <w:name w:val="WW8Num8z0"/>
    <w:uiPriority w:val="99"/>
    <w:qFormat/>
    <w:rsid w:val="00452551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52551"/>
    <w:rPr>
      <w:rFonts w:cs="Times New Roman"/>
    </w:rPr>
  </w:style>
  <w:style w:type="character" w:customStyle="1" w:styleId="searchterm1">
    <w:name w:val="searchterm1"/>
    <w:uiPriority w:val="99"/>
    <w:qFormat/>
    <w:rsid w:val="00452551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52551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52551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52551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52551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52551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52551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52551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52551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52551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52551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52551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52551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52551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52551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52551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52551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52551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52551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52551"/>
  </w:style>
  <w:style w:type="character" w:customStyle="1" w:styleId="WW8Num1z0">
    <w:name w:val="WW8Num1z0"/>
    <w:uiPriority w:val="99"/>
    <w:qFormat/>
    <w:rsid w:val="00452551"/>
  </w:style>
  <w:style w:type="character" w:customStyle="1" w:styleId="WW8Num2z0">
    <w:name w:val="WW8Num2z0"/>
    <w:uiPriority w:val="99"/>
    <w:qFormat/>
    <w:rsid w:val="00452551"/>
  </w:style>
  <w:style w:type="character" w:customStyle="1" w:styleId="WW8Num3z0">
    <w:name w:val="WW8Num3z0"/>
    <w:uiPriority w:val="99"/>
    <w:qFormat/>
    <w:rsid w:val="00452551"/>
  </w:style>
  <w:style w:type="character" w:customStyle="1" w:styleId="WW8Num1z1">
    <w:name w:val="WW8Num1z1"/>
    <w:uiPriority w:val="99"/>
    <w:qFormat/>
    <w:rsid w:val="00452551"/>
  </w:style>
  <w:style w:type="character" w:customStyle="1" w:styleId="WW8Num1z2">
    <w:name w:val="WW8Num1z2"/>
    <w:uiPriority w:val="99"/>
    <w:qFormat/>
    <w:rsid w:val="00452551"/>
  </w:style>
  <w:style w:type="character" w:customStyle="1" w:styleId="WW8Num1z3">
    <w:name w:val="WW8Num1z3"/>
    <w:uiPriority w:val="99"/>
    <w:qFormat/>
    <w:rsid w:val="00452551"/>
  </w:style>
  <w:style w:type="character" w:customStyle="1" w:styleId="WW8Num1z4">
    <w:name w:val="WW8Num1z4"/>
    <w:uiPriority w:val="99"/>
    <w:qFormat/>
    <w:rsid w:val="00452551"/>
  </w:style>
  <w:style w:type="character" w:customStyle="1" w:styleId="WW8Num1z5">
    <w:name w:val="WW8Num1z5"/>
    <w:uiPriority w:val="99"/>
    <w:qFormat/>
    <w:rsid w:val="00452551"/>
  </w:style>
  <w:style w:type="character" w:customStyle="1" w:styleId="WW8Num1z6">
    <w:name w:val="WW8Num1z6"/>
    <w:uiPriority w:val="99"/>
    <w:qFormat/>
    <w:rsid w:val="00452551"/>
  </w:style>
  <w:style w:type="character" w:customStyle="1" w:styleId="WW8Num1z7">
    <w:name w:val="WW8Num1z7"/>
    <w:uiPriority w:val="99"/>
    <w:qFormat/>
    <w:rsid w:val="00452551"/>
  </w:style>
  <w:style w:type="character" w:customStyle="1" w:styleId="WW8Num1z8">
    <w:name w:val="WW8Num1z8"/>
    <w:uiPriority w:val="99"/>
    <w:qFormat/>
    <w:rsid w:val="00452551"/>
  </w:style>
  <w:style w:type="character" w:customStyle="1" w:styleId="1fff5">
    <w:name w:val="Основной шрифт абзаца1"/>
    <w:uiPriority w:val="99"/>
    <w:qFormat/>
    <w:rsid w:val="00452551"/>
  </w:style>
  <w:style w:type="character" w:styleId="afffffff0">
    <w:name w:val="Placeholder Text"/>
    <w:basedOn w:val="a3"/>
    <w:uiPriority w:val="99"/>
    <w:qFormat/>
    <w:rsid w:val="00452551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52551"/>
    <w:rPr>
      <w:vertAlign w:val="superscript"/>
    </w:rPr>
  </w:style>
  <w:style w:type="character" w:customStyle="1" w:styleId="-">
    <w:name w:val="опред-е"/>
    <w:uiPriority w:val="99"/>
    <w:qFormat/>
    <w:rsid w:val="00452551"/>
    <w:rPr>
      <w:b/>
    </w:rPr>
  </w:style>
  <w:style w:type="character" w:customStyle="1" w:styleId="FontStyle436">
    <w:name w:val="Font Style436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52551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52551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52551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52551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52551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52551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52551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52551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52551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52551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52551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52551"/>
    <w:rPr>
      <w:sz w:val="24"/>
    </w:rPr>
  </w:style>
  <w:style w:type="character" w:customStyle="1" w:styleId="231">
    <w:name w:val="Знак Знак231"/>
    <w:uiPriority w:val="99"/>
    <w:qFormat/>
    <w:locked/>
    <w:rsid w:val="00452551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52551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52551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52551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52551"/>
  </w:style>
  <w:style w:type="paragraph" w:customStyle="1" w:styleId="48">
    <w:name w:val="Без интервала4"/>
    <w:link w:val="1fff7"/>
    <w:uiPriority w:val="99"/>
    <w:qFormat/>
    <w:rsid w:val="00452551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52551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52551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525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52551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52551"/>
    <w:rPr>
      <w:rFonts w:cs="Times New Roman"/>
    </w:rPr>
  </w:style>
  <w:style w:type="character" w:customStyle="1" w:styleId="epm">
    <w:name w:val="epm"/>
    <w:uiPriority w:val="99"/>
    <w:qFormat/>
    <w:rsid w:val="00452551"/>
  </w:style>
  <w:style w:type="character" w:customStyle="1" w:styleId="afffffff2">
    <w:name w:val="Стиль Зеленый"/>
    <w:uiPriority w:val="99"/>
    <w:qFormat/>
    <w:rsid w:val="00452551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52551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52551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52551"/>
    <w:rPr>
      <w:rFonts w:cs="Times New Roman"/>
    </w:rPr>
  </w:style>
  <w:style w:type="character" w:customStyle="1" w:styleId="s5">
    <w:name w:val="s5"/>
    <w:basedOn w:val="a3"/>
    <w:uiPriority w:val="99"/>
    <w:qFormat/>
    <w:rsid w:val="00452551"/>
    <w:rPr>
      <w:rFonts w:cs="Times New Roman"/>
    </w:rPr>
  </w:style>
  <w:style w:type="character" w:customStyle="1" w:styleId="sz12">
    <w:name w:val="sz12"/>
    <w:basedOn w:val="a3"/>
    <w:uiPriority w:val="99"/>
    <w:qFormat/>
    <w:rsid w:val="00452551"/>
    <w:rPr>
      <w:rFonts w:cs="Times New Roman"/>
    </w:rPr>
  </w:style>
  <w:style w:type="character" w:customStyle="1" w:styleId="s6">
    <w:name w:val="s6"/>
    <w:basedOn w:val="a3"/>
    <w:uiPriority w:val="99"/>
    <w:qFormat/>
    <w:rsid w:val="00452551"/>
    <w:rPr>
      <w:rFonts w:cs="Times New Roman"/>
    </w:rPr>
  </w:style>
  <w:style w:type="character" w:customStyle="1" w:styleId="FontStyle133">
    <w:name w:val="Font Style133"/>
    <w:uiPriority w:val="99"/>
    <w:qFormat/>
    <w:rsid w:val="00452551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52551"/>
  </w:style>
  <w:style w:type="character" w:customStyle="1" w:styleId="11f1">
    <w:name w:val="Знак1 Знак Знак1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52551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52551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52551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52551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52551"/>
    <w:rPr>
      <w:sz w:val="24"/>
    </w:rPr>
  </w:style>
  <w:style w:type="character" w:customStyle="1" w:styleId="511">
    <w:name w:val="Знак Знак5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52551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52551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52551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52551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52551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52551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5255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52551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52551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52551"/>
  </w:style>
  <w:style w:type="character" w:customStyle="1" w:styleId="lbldata1">
    <w:name w:val="lbldata1"/>
    <w:uiPriority w:val="99"/>
    <w:qFormat/>
    <w:rsid w:val="00452551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52551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52551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52551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52551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52551"/>
    <w:rPr>
      <w:rFonts w:cs="Times New Roman"/>
    </w:rPr>
  </w:style>
  <w:style w:type="paragraph" w:customStyle="1" w:styleId="c3">
    <w:name w:val="c3"/>
    <w:basedOn w:val="a2"/>
    <w:uiPriority w:val="99"/>
    <w:qFormat/>
    <w:rsid w:val="00452551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52551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52551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52551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52551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52551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52551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52551"/>
    <w:rPr>
      <w:rFonts w:cs="Times New Roman"/>
    </w:rPr>
  </w:style>
  <w:style w:type="character" w:customStyle="1" w:styleId="afffffff4">
    <w:name w:val="полужирный"/>
    <w:uiPriority w:val="99"/>
    <w:qFormat/>
    <w:rsid w:val="00452551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52551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52551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5255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52551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52551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525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52551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52551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52551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52551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52551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52551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52551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52551"/>
    <w:rPr>
      <w:sz w:val="16"/>
    </w:rPr>
  </w:style>
  <w:style w:type="character" w:customStyle="1" w:styleId="500">
    <w:name w:val="Знак Знак50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52551"/>
    <w:rPr>
      <w:rFonts w:cs="Times New Roman"/>
    </w:rPr>
  </w:style>
  <w:style w:type="character" w:customStyle="1" w:styleId="520">
    <w:name w:val="Знак Знак52"/>
    <w:uiPriority w:val="99"/>
    <w:qFormat/>
    <w:rsid w:val="00452551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5255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52551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52551"/>
  </w:style>
  <w:style w:type="character" w:customStyle="1" w:styleId="fliesstext">
    <w:name w:val="fliesstext"/>
    <w:uiPriority w:val="99"/>
    <w:qFormat/>
    <w:rsid w:val="00452551"/>
  </w:style>
  <w:style w:type="character" w:customStyle="1" w:styleId="skypec2ctextspan">
    <w:name w:val="skype_c2c_text_span"/>
    <w:uiPriority w:val="99"/>
    <w:qFormat/>
    <w:rsid w:val="00452551"/>
  </w:style>
  <w:style w:type="paragraph" w:customStyle="1" w:styleId="1fffd">
    <w:name w:val="ЗАГОЛОВОК 1"/>
    <w:link w:val="1fffe"/>
    <w:uiPriority w:val="99"/>
    <w:qFormat/>
    <w:rsid w:val="00452551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52551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52551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52551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52551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52551"/>
    <w:rPr>
      <w:sz w:val="24"/>
    </w:rPr>
  </w:style>
  <w:style w:type="character" w:customStyle="1" w:styleId="s15122">
    <w:name w:val="s15122"/>
    <w:basedOn w:val="a3"/>
    <w:uiPriority w:val="99"/>
    <w:qFormat/>
    <w:rsid w:val="00452551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52551"/>
    <w:rPr>
      <w:rFonts w:cs="Times New Roman"/>
    </w:rPr>
  </w:style>
  <w:style w:type="character" w:customStyle="1" w:styleId="CommentTextChar1">
    <w:name w:val="Comment Text Char1"/>
    <w:uiPriority w:val="99"/>
    <w:qFormat/>
    <w:rsid w:val="00452551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52551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52551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52551"/>
    <w:rPr>
      <w:sz w:val="24"/>
    </w:rPr>
  </w:style>
  <w:style w:type="character" w:customStyle="1" w:styleId="1ffff">
    <w:name w:val="Основной текст Знак Знак Знак1"/>
    <w:uiPriority w:val="99"/>
    <w:rsid w:val="00452551"/>
    <w:rPr>
      <w:sz w:val="24"/>
    </w:rPr>
  </w:style>
  <w:style w:type="character" w:customStyle="1" w:styleId="56">
    <w:name w:val="Знак Знак5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52551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52551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52551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52551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52551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52551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52551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52551"/>
    <w:rPr>
      <w:color w:val="auto"/>
    </w:rPr>
  </w:style>
  <w:style w:type="paragraph" w:customStyle="1" w:styleId="bodytext2">
    <w:name w:val="bodytext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52551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52551"/>
    <w:rPr>
      <w:rFonts w:cs="Times New Roman"/>
    </w:rPr>
  </w:style>
  <w:style w:type="paragraph" w:customStyle="1" w:styleId="text">
    <w:name w:val="te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52551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52551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52551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52551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52551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52551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52551"/>
    <w:rPr>
      <w:rFonts w:cs="Times New Roman"/>
    </w:rPr>
  </w:style>
  <w:style w:type="paragraph" w:customStyle="1" w:styleId="p">
    <w:name w:val="p"/>
    <w:basedOn w:val="a2"/>
    <w:uiPriority w:val="99"/>
    <w:qFormat/>
    <w:rsid w:val="00452551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52551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52551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52551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52551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52551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52551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52551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52551"/>
    <w:rPr>
      <w:lang w:eastAsia="ru-RU"/>
    </w:rPr>
  </w:style>
  <w:style w:type="character" w:customStyle="1" w:styleId="612">
    <w:name w:val="Знак Знак61"/>
    <w:uiPriority w:val="99"/>
    <w:qFormat/>
    <w:rsid w:val="00452551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52551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52551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52551"/>
    <w:rPr>
      <w:sz w:val="24"/>
    </w:rPr>
  </w:style>
  <w:style w:type="character" w:customStyle="1" w:styleId="BodyTextIndentChar1">
    <w:name w:val="Body Text Indent Char1"/>
    <w:uiPriority w:val="99"/>
    <w:qFormat/>
    <w:rsid w:val="00452551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52551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52551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52551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52551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52551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52551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52551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52551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52551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52551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52551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52551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52551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52551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52551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52551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52551"/>
    <w:rPr>
      <w:i/>
      <w:color w:val="808080"/>
    </w:rPr>
  </w:style>
  <w:style w:type="paragraph" w:customStyle="1" w:styleId="p35">
    <w:name w:val="p3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52551"/>
    <w:rPr>
      <w:rFonts w:cs="Times New Roman"/>
    </w:rPr>
  </w:style>
  <w:style w:type="character" w:customStyle="1" w:styleId="FontStyle820">
    <w:name w:val="Font Style820"/>
    <w:uiPriority w:val="99"/>
    <w:qFormat/>
    <w:rsid w:val="00452551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52551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52551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52551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52551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52551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52551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52551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5255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52551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52551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52551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52551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52551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52551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52551"/>
    <w:rPr>
      <w:rFonts w:cs="Times New Roman"/>
    </w:rPr>
  </w:style>
  <w:style w:type="character" w:customStyle="1" w:styleId="s2">
    <w:name w:val="s2"/>
    <w:basedOn w:val="a3"/>
    <w:uiPriority w:val="99"/>
    <w:qFormat/>
    <w:rsid w:val="00452551"/>
    <w:rPr>
      <w:rFonts w:cs="Times New Roman"/>
    </w:rPr>
  </w:style>
  <w:style w:type="paragraph" w:customStyle="1" w:styleId="p2">
    <w:name w:val="p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52551"/>
    <w:rPr>
      <w:rFonts w:ascii="Wingdings" w:hAnsi="Wingdings"/>
    </w:rPr>
  </w:style>
  <w:style w:type="character" w:customStyle="1" w:styleId="WW8Num4z0">
    <w:name w:val="WW8Num4z0"/>
    <w:uiPriority w:val="99"/>
    <w:qFormat/>
    <w:rsid w:val="00452551"/>
    <w:rPr>
      <w:color w:val="auto"/>
    </w:rPr>
  </w:style>
  <w:style w:type="character" w:customStyle="1" w:styleId="WW8Num5z0">
    <w:name w:val="WW8Num5z0"/>
    <w:uiPriority w:val="99"/>
    <w:qFormat/>
    <w:rsid w:val="00452551"/>
    <w:rPr>
      <w:b/>
      <w:sz w:val="20"/>
    </w:rPr>
  </w:style>
  <w:style w:type="character" w:customStyle="1" w:styleId="WW8Num6z0">
    <w:name w:val="WW8Num6z0"/>
    <w:uiPriority w:val="99"/>
    <w:qFormat/>
    <w:rsid w:val="00452551"/>
    <w:rPr>
      <w:sz w:val="20"/>
    </w:rPr>
  </w:style>
  <w:style w:type="character" w:customStyle="1" w:styleId="WW8Num7z0">
    <w:name w:val="WW8Num7z0"/>
    <w:uiPriority w:val="99"/>
    <w:qFormat/>
    <w:rsid w:val="00452551"/>
    <w:rPr>
      <w:b/>
      <w:sz w:val="20"/>
    </w:rPr>
  </w:style>
  <w:style w:type="character" w:customStyle="1" w:styleId="WW8Num9z0">
    <w:name w:val="WW8Num9z0"/>
    <w:uiPriority w:val="99"/>
    <w:qFormat/>
    <w:rsid w:val="00452551"/>
    <w:rPr>
      <w:sz w:val="20"/>
    </w:rPr>
  </w:style>
  <w:style w:type="character" w:customStyle="1" w:styleId="WW8Num9z1">
    <w:name w:val="WW8Num9z1"/>
    <w:uiPriority w:val="99"/>
    <w:qFormat/>
    <w:rsid w:val="00452551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52551"/>
  </w:style>
  <w:style w:type="character" w:customStyle="1" w:styleId="WW8Num9z3">
    <w:name w:val="WW8Num9z3"/>
    <w:uiPriority w:val="99"/>
    <w:qFormat/>
    <w:rsid w:val="00452551"/>
  </w:style>
  <w:style w:type="character" w:customStyle="1" w:styleId="WW8Num9z4">
    <w:name w:val="WW8Num9z4"/>
    <w:uiPriority w:val="99"/>
    <w:qFormat/>
    <w:rsid w:val="00452551"/>
  </w:style>
  <w:style w:type="character" w:customStyle="1" w:styleId="WW8Num9z5">
    <w:name w:val="WW8Num9z5"/>
    <w:uiPriority w:val="99"/>
    <w:qFormat/>
    <w:rsid w:val="00452551"/>
  </w:style>
  <w:style w:type="character" w:customStyle="1" w:styleId="WW8Num9z6">
    <w:name w:val="WW8Num9z6"/>
    <w:uiPriority w:val="99"/>
    <w:qFormat/>
    <w:rsid w:val="00452551"/>
  </w:style>
  <w:style w:type="character" w:customStyle="1" w:styleId="WW8Num9z7">
    <w:name w:val="WW8Num9z7"/>
    <w:uiPriority w:val="99"/>
    <w:qFormat/>
    <w:rsid w:val="00452551"/>
  </w:style>
  <w:style w:type="character" w:customStyle="1" w:styleId="WW8Num9z8">
    <w:name w:val="WW8Num9z8"/>
    <w:uiPriority w:val="99"/>
    <w:qFormat/>
    <w:rsid w:val="00452551"/>
  </w:style>
  <w:style w:type="character" w:customStyle="1" w:styleId="WW8Num10z0">
    <w:name w:val="WW8Num10z0"/>
    <w:uiPriority w:val="99"/>
    <w:qFormat/>
    <w:rsid w:val="00452551"/>
    <w:rPr>
      <w:sz w:val="20"/>
    </w:rPr>
  </w:style>
  <w:style w:type="character" w:customStyle="1" w:styleId="WW8Num11z0">
    <w:name w:val="WW8Num11z0"/>
    <w:uiPriority w:val="99"/>
    <w:qFormat/>
    <w:rsid w:val="00452551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52551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52551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52551"/>
    <w:rPr>
      <w:sz w:val="20"/>
    </w:rPr>
  </w:style>
  <w:style w:type="character" w:customStyle="1" w:styleId="WW8Num15z0">
    <w:name w:val="WW8Num15z0"/>
    <w:uiPriority w:val="99"/>
    <w:qFormat/>
    <w:rsid w:val="00452551"/>
    <w:rPr>
      <w:sz w:val="20"/>
    </w:rPr>
  </w:style>
  <w:style w:type="character" w:customStyle="1" w:styleId="WW8Num17z0">
    <w:name w:val="WW8Num17z0"/>
    <w:uiPriority w:val="99"/>
    <w:qFormat/>
    <w:rsid w:val="00452551"/>
    <w:rPr>
      <w:rFonts w:ascii="Wingdings" w:hAnsi="Wingdings"/>
    </w:rPr>
  </w:style>
  <w:style w:type="character" w:customStyle="1" w:styleId="WW8Num18z0">
    <w:name w:val="WW8Num18z0"/>
    <w:uiPriority w:val="99"/>
    <w:qFormat/>
    <w:rsid w:val="00452551"/>
  </w:style>
  <w:style w:type="character" w:customStyle="1" w:styleId="WW8Num18z1">
    <w:name w:val="WW8Num18z1"/>
    <w:uiPriority w:val="99"/>
    <w:qFormat/>
    <w:rsid w:val="00452551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52551"/>
  </w:style>
  <w:style w:type="character" w:customStyle="1" w:styleId="WW8Num18z3">
    <w:name w:val="WW8Num18z3"/>
    <w:uiPriority w:val="99"/>
    <w:qFormat/>
    <w:rsid w:val="00452551"/>
  </w:style>
  <w:style w:type="character" w:customStyle="1" w:styleId="WW8Num18z4">
    <w:name w:val="WW8Num18z4"/>
    <w:uiPriority w:val="99"/>
    <w:qFormat/>
    <w:rsid w:val="00452551"/>
  </w:style>
  <w:style w:type="character" w:customStyle="1" w:styleId="WW8Num18z5">
    <w:name w:val="WW8Num18z5"/>
    <w:uiPriority w:val="99"/>
    <w:qFormat/>
    <w:rsid w:val="00452551"/>
  </w:style>
  <w:style w:type="character" w:customStyle="1" w:styleId="WW8Num18z6">
    <w:name w:val="WW8Num18z6"/>
    <w:uiPriority w:val="99"/>
    <w:qFormat/>
    <w:rsid w:val="00452551"/>
  </w:style>
  <w:style w:type="character" w:customStyle="1" w:styleId="WW8Num18z7">
    <w:name w:val="WW8Num18z7"/>
    <w:uiPriority w:val="99"/>
    <w:qFormat/>
    <w:rsid w:val="00452551"/>
  </w:style>
  <w:style w:type="character" w:customStyle="1" w:styleId="WW8Num18z8">
    <w:name w:val="WW8Num18z8"/>
    <w:uiPriority w:val="99"/>
    <w:qFormat/>
    <w:rsid w:val="00452551"/>
  </w:style>
  <w:style w:type="character" w:customStyle="1" w:styleId="WW8Num19z0">
    <w:name w:val="WW8Num19z0"/>
    <w:uiPriority w:val="99"/>
    <w:qFormat/>
    <w:rsid w:val="00452551"/>
  </w:style>
  <w:style w:type="character" w:customStyle="1" w:styleId="WW8Num19z1">
    <w:name w:val="WW8Num19z1"/>
    <w:uiPriority w:val="99"/>
    <w:qFormat/>
    <w:rsid w:val="00452551"/>
  </w:style>
  <w:style w:type="character" w:customStyle="1" w:styleId="WW8Num19z2">
    <w:name w:val="WW8Num19z2"/>
    <w:uiPriority w:val="99"/>
    <w:qFormat/>
    <w:rsid w:val="00452551"/>
  </w:style>
  <w:style w:type="character" w:customStyle="1" w:styleId="WW8Num19z3">
    <w:name w:val="WW8Num19z3"/>
    <w:uiPriority w:val="99"/>
    <w:qFormat/>
    <w:rsid w:val="00452551"/>
  </w:style>
  <w:style w:type="character" w:customStyle="1" w:styleId="WW8Num19z4">
    <w:name w:val="WW8Num19z4"/>
    <w:uiPriority w:val="99"/>
    <w:qFormat/>
    <w:rsid w:val="00452551"/>
  </w:style>
  <w:style w:type="character" w:customStyle="1" w:styleId="WW8Num19z5">
    <w:name w:val="WW8Num19z5"/>
    <w:uiPriority w:val="99"/>
    <w:qFormat/>
    <w:rsid w:val="00452551"/>
  </w:style>
  <w:style w:type="character" w:customStyle="1" w:styleId="WW8Num19z6">
    <w:name w:val="WW8Num19z6"/>
    <w:uiPriority w:val="99"/>
    <w:qFormat/>
    <w:rsid w:val="00452551"/>
  </w:style>
  <w:style w:type="character" w:customStyle="1" w:styleId="WW8Num19z7">
    <w:name w:val="WW8Num19z7"/>
    <w:uiPriority w:val="99"/>
    <w:qFormat/>
    <w:rsid w:val="00452551"/>
  </w:style>
  <w:style w:type="character" w:customStyle="1" w:styleId="WW8Num19z8">
    <w:name w:val="WW8Num19z8"/>
    <w:uiPriority w:val="99"/>
    <w:qFormat/>
    <w:rsid w:val="00452551"/>
  </w:style>
  <w:style w:type="character" w:customStyle="1" w:styleId="WW8Num4z1">
    <w:name w:val="WW8Num4z1"/>
    <w:uiPriority w:val="99"/>
    <w:qFormat/>
    <w:rsid w:val="00452551"/>
  </w:style>
  <w:style w:type="character" w:customStyle="1" w:styleId="WW8Num4z2">
    <w:name w:val="WW8Num4z2"/>
    <w:uiPriority w:val="99"/>
    <w:qFormat/>
    <w:rsid w:val="00452551"/>
  </w:style>
  <w:style w:type="character" w:customStyle="1" w:styleId="WW8Num4z3">
    <w:name w:val="WW8Num4z3"/>
    <w:uiPriority w:val="99"/>
    <w:qFormat/>
    <w:rsid w:val="00452551"/>
  </w:style>
  <w:style w:type="character" w:customStyle="1" w:styleId="WW8Num4z4">
    <w:name w:val="WW8Num4z4"/>
    <w:uiPriority w:val="99"/>
    <w:qFormat/>
    <w:rsid w:val="00452551"/>
  </w:style>
  <w:style w:type="character" w:customStyle="1" w:styleId="WW8Num4z5">
    <w:name w:val="WW8Num4z5"/>
    <w:uiPriority w:val="99"/>
    <w:qFormat/>
    <w:rsid w:val="00452551"/>
  </w:style>
  <w:style w:type="character" w:customStyle="1" w:styleId="WW8Num4z6">
    <w:name w:val="WW8Num4z6"/>
    <w:uiPriority w:val="99"/>
    <w:qFormat/>
    <w:rsid w:val="00452551"/>
  </w:style>
  <w:style w:type="character" w:customStyle="1" w:styleId="WW8Num4z7">
    <w:name w:val="WW8Num4z7"/>
    <w:uiPriority w:val="99"/>
    <w:qFormat/>
    <w:rsid w:val="00452551"/>
  </w:style>
  <w:style w:type="character" w:customStyle="1" w:styleId="WW8Num4z8">
    <w:name w:val="WW8Num4z8"/>
    <w:uiPriority w:val="99"/>
    <w:qFormat/>
    <w:rsid w:val="00452551"/>
  </w:style>
  <w:style w:type="character" w:customStyle="1" w:styleId="WW8Num5z1">
    <w:name w:val="WW8Num5z1"/>
    <w:uiPriority w:val="99"/>
    <w:qFormat/>
    <w:rsid w:val="00452551"/>
  </w:style>
  <w:style w:type="character" w:customStyle="1" w:styleId="WW8Num5z2">
    <w:name w:val="WW8Num5z2"/>
    <w:uiPriority w:val="99"/>
    <w:qFormat/>
    <w:rsid w:val="00452551"/>
  </w:style>
  <w:style w:type="character" w:customStyle="1" w:styleId="WW8Num5z3">
    <w:name w:val="WW8Num5z3"/>
    <w:uiPriority w:val="99"/>
    <w:qFormat/>
    <w:rsid w:val="00452551"/>
  </w:style>
  <w:style w:type="character" w:customStyle="1" w:styleId="WW8Num5z4">
    <w:name w:val="WW8Num5z4"/>
    <w:uiPriority w:val="99"/>
    <w:qFormat/>
    <w:rsid w:val="00452551"/>
  </w:style>
  <w:style w:type="character" w:customStyle="1" w:styleId="WW8Num5z5">
    <w:name w:val="WW8Num5z5"/>
    <w:uiPriority w:val="99"/>
    <w:qFormat/>
    <w:rsid w:val="00452551"/>
  </w:style>
  <w:style w:type="character" w:customStyle="1" w:styleId="WW8Num5z6">
    <w:name w:val="WW8Num5z6"/>
    <w:uiPriority w:val="99"/>
    <w:qFormat/>
    <w:rsid w:val="00452551"/>
  </w:style>
  <w:style w:type="character" w:customStyle="1" w:styleId="WW8Num5z7">
    <w:name w:val="WW8Num5z7"/>
    <w:uiPriority w:val="99"/>
    <w:qFormat/>
    <w:rsid w:val="00452551"/>
  </w:style>
  <w:style w:type="character" w:customStyle="1" w:styleId="WW8Num5z8">
    <w:name w:val="WW8Num5z8"/>
    <w:uiPriority w:val="99"/>
    <w:qFormat/>
    <w:rsid w:val="00452551"/>
  </w:style>
  <w:style w:type="character" w:customStyle="1" w:styleId="WW8Num6z1">
    <w:name w:val="WW8Num6z1"/>
    <w:uiPriority w:val="99"/>
    <w:qFormat/>
    <w:rsid w:val="00452551"/>
  </w:style>
  <w:style w:type="character" w:customStyle="1" w:styleId="WW8Num6z2">
    <w:name w:val="WW8Num6z2"/>
    <w:uiPriority w:val="99"/>
    <w:qFormat/>
    <w:rsid w:val="00452551"/>
  </w:style>
  <w:style w:type="character" w:customStyle="1" w:styleId="WW8Num6z3">
    <w:name w:val="WW8Num6z3"/>
    <w:uiPriority w:val="99"/>
    <w:qFormat/>
    <w:rsid w:val="00452551"/>
  </w:style>
  <w:style w:type="character" w:customStyle="1" w:styleId="WW8Num6z4">
    <w:name w:val="WW8Num6z4"/>
    <w:uiPriority w:val="99"/>
    <w:qFormat/>
    <w:rsid w:val="00452551"/>
  </w:style>
  <w:style w:type="character" w:customStyle="1" w:styleId="WW8Num6z5">
    <w:name w:val="WW8Num6z5"/>
    <w:uiPriority w:val="99"/>
    <w:qFormat/>
    <w:rsid w:val="00452551"/>
  </w:style>
  <w:style w:type="character" w:customStyle="1" w:styleId="WW8Num6z6">
    <w:name w:val="WW8Num6z6"/>
    <w:uiPriority w:val="99"/>
    <w:qFormat/>
    <w:rsid w:val="00452551"/>
  </w:style>
  <w:style w:type="character" w:customStyle="1" w:styleId="WW8Num6z7">
    <w:name w:val="WW8Num6z7"/>
    <w:uiPriority w:val="99"/>
    <w:qFormat/>
    <w:rsid w:val="00452551"/>
  </w:style>
  <w:style w:type="character" w:customStyle="1" w:styleId="WW8Num6z8">
    <w:name w:val="WW8Num6z8"/>
    <w:uiPriority w:val="99"/>
    <w:qFormat/>
    <w:rsid w:val="00452551"/>
  </w:style>
  <w:style w:type="character" w:customStyle="1" w:styleId="WW8Num7z1">
    <w:name w:val="WW8Num7z1"/>
    <w:uiPriority w:val="99"/>
    <w:qFormat/>
    <w:rsid w:val="00452551"/>
  </w:style>
  <w:style w:type="character" w:customStyle="1" w:styleId="WW8Num7z2">
    <w:name w:val="WW8Num7z2"/>
    <w:uiPriority w:val="99"/>
    <w:qFormat/>
    <w:rsid w:val="00452551"/>
  </w:style>
  <w:style w:type="character" w:customStyle="1" w:styleId="WW8Num7z3">
    <w:name w:val="WW8Num7z3"/>
    <w:uiPriority w:val="99"/>
    <w:qFormat/>
    <w:rsid w:val="00452551"/>
  </w:style>
  <w:style w:type="character" w:customStyle="1" w:styleId="WW8Num7z4">
    <w:name w:val="WW8Num7z4"/>
    <w:uiPriority w:val="99"/>
    <w:qFormat/>
    <w:rsid w:val="00452551"/>
  </w:style>
  <w:style w:type="character" w:customStyle="1" w:styleId="WW8Num7z5">
    <w:name w:val="WW8Num7z5"/>
    <w:uiPriority w:val="99"/>
    <w:qFormat/>
    <w:rsid w:val="00452551"/>
  </w:style>
  <w:style w:type="character" w:customStyle="1" w:styleId="WW8Num7z6">
    <w:name w:val="WW8Num7z6"/>
    <w:uiPriority w:val="99"/>
    <w:qFormat/>
    <w:rsid w:val="00452551"/>
  </w:style>
  <w:style w:type="character" w:customStyle="1" w:styleId="WW8Num7z7">
    <w:name w:val="WW8Num7z7"/>
    <w:uiPriority w:val="99"/>
    <w:qFormat/>
    <w:rsid w:val="00452551"/>
  </w:style>
  <w:style w:type="character" w:customStyle="1" w:styleId="WW8Num7z8">
    <w:name w:val="WW8Num7z8"/>
    <w:uiPriority w:val="99"/>
    <w:qFormat/>
    <w:rsid w:val="00452551"/>
  </w:style>
  <w:style w:type="character" w:customStyle="1" w:styleId="WW8Num8z1">
    <w:name w:val="WW8Num8z1"/>
    <w:uiPriority w:val="99"/>
    <w:qFormat/>
    <w:rsid w:val="00452551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52551"/>
  </w:style>
  <w:style w:type="character" w:customStyle="1" w:styleId="WW8Num8z3">
    <w:name w:val="WW8Num8z3"/>
    <w:uiPriority w:val="99"/>
    <w:qFormat/>
    <w:rsid w:val="00452551"/>
  </w:style>
  <w:style w:type="character" w:customStyle="1" w:styleId="WW8Num8z4">
    <w:name w:val="WW8Num8z4"/>
    <w:uiPriority w:val="99"/>
    <w:qFormat/>
    <w:rsid w:val="00452551"/>
  </w:style>
  <w:style w:type="character" w:customStyle="1" w:styleId="WW8Num8z5">
    <w:name w:val="WW8Num8z5"/>
    <w:uiPriority w:val="99"/>
    <w:qFormat/>
    <w:rsid w:val="00452551"/>
  </w:style>
  <w:style w:type="character" w:customStyle="1" w:styleId="WW8Num8z6">
    <w:name w:val="WW8Num8z6"/>
    <w:uiPriority w:val="99"/>
    <w:qFormat/>
    <w:rsid w:val="00452551"/>
  </w:style>
  <w:style w:type="character" w:customStyle="1" w:styleId="WW8Num8z7">
    <w:name w:val="WW8Num8z7"/>
    <w:uiPriority w:val="99"/>
    <w:qFormat/>
    <w:rsid w:val="00452551"/>
  </w:style>
  <w:style w:type="character" w:customStyle="1" w:styleId="WW8Num8z8">
    <w:name w:val="WW8Num8z8"/>
    <w:uiPriority w:val="99"/>
    <w:qFormat/>
    <w:rsid w:val="00452551"/>
  </w:style>
  <w:style w:type="character" w:customStyle="1" w:styleId="WW8Num10z1">
    <w:name w:val="WW8Num10z1"/>
    <w:uiPriority w:val="99"/>
    <w:qFormat/>
    <w:rsid w:val="00452551"/>
  </w:style>
  <w:style w:type="character" w:customStyle="1" w:styleId="WW8Num10z2">
    <w:name w:val="WW8Num10z2"/>
    <w:uiPriority w:val="99"/>
    <w:qFormat/>
    <w:rsid w:val="00452551"/>
  </w:style>
  <w:style w:type="character" w:customStyle="1" w:styleId="WW8Num10z3">
    <w:name w:val="WW8Num10z3"/>
    <w:uiPriority w:val="99"/>
    <w:qFormat/>
    <w:rsid w:val="00452551"/>
  </w:style>
  <w:style w:type="character" w:customStyle="1" w:styleId="WW8Num10z4">
    <w:name w:val="WW8Num10z4"/>
    <w:uiPriority w:val="99"/>
    <w:qFormat/>
    <w:rsid w:val="00452551"/>
  </w:style>
  <w:style w:type="character" w:customStyle="1" w:styleId="WW8Num10z5">
    <w:name w:val="WW8Num10z5"/>
    <w:uiPriority w:val="99"/>
    <w:qFormat/>
    <w:rsid w:val="00452551"/>
  </w:style>
  <w:style w:type="character" w:customStyle="1" w:styleId="WW8Num10z6">
    <w:name w:val="WW8Num10z6"/>
    <w:uiPriority w:val="99"/>
    <w:qFormat/>
    <w:rsid w:val="00452551"/>
  </w:style>
  <w:style w:type="character" w:customStyle="1" w:styleId="WW8Num10z7">
    <w:name w:val="WW8Num10z7"/>
    <w:uiPriority w:val="99"/>
    <w:qFormat/>
    <w:rsid w:val="00452551"/>
  </w:style>
  <w:style w:type="character" w:customStyle="1" w:styleId="WW8Num10z8">
    <w:name w:val="WW8Num10z8"/>
    <w:uiPriority w:val="99"/>
    <w:qFormat/>
    <w:rsid w:val="00452551"/>
  </w:style>
  <w:style w:type="character" w:customStyle="1" w:styleId="WW8Num11z1">
    <w:name w:val="WW8Num11z1"/>
    <w:uiPriority w:val="99"/>
    <w:qFormat/>
    <w:rsid w:val="00452551"/>
    <w:rPr>
      <w:sz w:val="20"/>
    </w:rPr>
  </w:style>
  <w:style w:type="character" w:customStyle="1" w:styleId="WW8Num11z2">
    <w:name w:val="WW8Num11z2"/>
    <w:uiPriority w:val="99"/>
    <w:qFormat/>
    <w:rsid w:val="00452551"/>
  </w:style>
  <w:style w:type="character" w:customStyle="1" w:styleId="WW8Num11z3">
    <w:name w:val="WW8Num11z3"/>
    <w:uiPriority w:val="99"/>
    <w:qFormat/>
    <w:rsid w:val="00452551"/>
  </w:style>
  <w:style w:type="character" w:customStyle="1" w:styleId="WW8Num11z4">
    <w:name w:val="WW8Num11z4"/>
    <w:uiPriority w:val="99"/>
    <w:qFormat/>
    <w:rsid w:val="00452551"/>
  </w:style>
  <w:style w:type="character" w:customStyle="1" w:styleId="WW8Num11z5">
    <w:name w:val="WW8Num11z5"/>
    <w:uiPriority w:val="99"/>
    <w:qFormat/>
    <w:rsid w:val="00452551"/>
  </w:style>
  <w:style w:type="character" w:customStyle="1" w:styleId="WW8Num11z6">
    <w:name w:val="WW8Num11z6"/>
    <w:uiPriority w:val="99"/>
    <w:qFormat/>
    <w:rsid w:val="00452551"/>
  </w:style>
  <w:style w:type="character" w:customStyle="1" w:styleId="WW8Num11z7">
    <w:name w:val="WW8Num11z7"/>
    <w:uiPriority w:val="99"/>
    <w:qFormat/>
    <w:rsid w:val="00452551"/>
  </w:style>
  <w:style w:type="character" w:customStyle="1" w:styleId="WW8Num11z8">
    <w:name w:val="WW8Num11z8"/>
    <w:uiPriority w:val="99"/>
    <w:qFormat/>
    <w:rsid w:val="00452551"/>
  </w:style>
  <w:style w:type="character" w:customStyle="1" w:styleId="WW8Num12z2">
    <w:name w:val="WW8Num12z2"/>
    <w:uiPriority w:val="99"/>
    <w:qFormat/>
    <w:rsid w:val="00452551"/>
    <w:rPr>
      <w:rFonts w:ascii="Wingdings" w:hAnsi="Wingdings"/>
    </w:rPr>
  </w:style>
  <w:style w:type="character" w:customStyle="1" w:styleId="WW8Num12z3">
    <w:name w:val="WW8Num12z3"/>
    <w:uiPriority w:val="99"/>
    <w:qFormat/>
    <w:rsid w:val="00452551"/>
    <w:rPr>
      <w:rFonts w:ascii="Symbol" w:hAnsi="Symbol"/>
    </w:rPr>
  </w:style>
  <w:style w:type="character" w:customStyle="1" w:styleId="WW8Num12z4">
    <w:name w:val="WW8Num12z4"/>
    <w:uiPriority w:val="99"/>
    <w:qFormat/>
    <w:rsid w:val="00452551"/>
    <w:rPr>
      <w:rFonts w:ascii="Courier New" w:hAnsi="Courier New"/>
    </w:rPr>
  </w:style>
  <w:style w:type="character" w:customStyle="1" w:styleId="WW8Num13z1">
    <w:name w:val="WW8Num13z1"/>
    <w:uiPriority w:val="99"/>
    <w:qFormat/>
    <w:rsid w:val="00452551"/>
  </w:style>
  <w:style w:type="character" w:customStyle="1" w:styleId="WW8Num13z2">
    <w:name w:val="WW8Num13z2"/>
    <w:uiPriority w:val="99"/>
    <w:qFormat/>
    <w:rsid w:val="00452551"/>
  </w:style>
  <w:style w:type="character" w:customStyle="1" w:styleId="WW8Num13z3">
    <w:name w:val="WW8Num13z3"/>
    <w:uiPriority w:val="99"/>
    <w:qFormat/>
    <w:rsid w:val="00452551"/>
  </w:style>
  <w:style w:type="character" w:customStyle="1" w:styleId="WW8Num13z4">
    <w:name w:val="WW8Num13z4"/>
    <w:uiPriority w:val="99"/>
    <w:qFormat/>
    <w:rsid w:val="00452551"/>
  </w:style>
  <w:style w:type="character" w:customStyle="1" w:styleId="WW8Num13z5">
    <w:name w:val="WW8Num13z5"/>
    <w:uiPriority w:val="99"/>
    <w:qFormat/>
    <w:rsid w:val="00452551"/>
  </w:style>
  <w:style w:type="character" w:customStyle="1" w:styleId="WW8Num13z6">
    <w:name w:val="WW8Num13z6"/>
    <w:uiPriority w:val="99"/>
    <w:qFormat/>
    <w:rsid w:val="00452551"/>
  </w:style>
  <w:style w:type="character" w:customStyle="1" w:styleId="WW8Num13z7">
    <w:name w:val="WW8Num13z7"/>
    <w:uiPriority w:val="99"/>
    <w:qFormat/>
    <w:rsid w:val="00452551"/>
  </w:style>
  <w:style w:type="character" w:customStyle="1" w:styleId="WW8Num13z8">
    <w:name w:val="WW8Num13z8"/>
    <w:uiPriority w:val="99"/>
    <w:qFormat/>
    <w:rsid w:val="00452551"/>
  </w:style>
  <w:style w:type="character" w:customStyle="1" w:styleId="WW8Num14z1">
    <w:name w:val="WW8Num14z1"/>
    <w:uiPriority w:val="99"/>
    <w:qFormat/>
    <w:rsid w:val="00452551"/>
  </w:style>
  <w:style w:type="character" w:customStyle="1" w:styleId="WW8Num14z2">
    <w:name w:val="WW8Num14z2"/>
    <w:uiPriority w:val="99"/>
    <w:qFormat/>
    <w:rsid w:val="00452551"/>
  </w:style>
  <w:style w:type="character" w:customStyle="1" w:styleId="WW8Num14z3">
    <w:name w:val="WW8Num14z3"/>
    <w:uiPriority w:val="99"/>
    <w:qFormat/>
    <w:rsid w:val="00452551"/>
  </w:style>
  <w:style w:type="character" w:customStyle="1" w:styleId="WW8Num14z4">
    <w:name w:val="WW8Num14z4"/>
    <w:uiPriority w:val="99"/>
    <w:qFormat/>
    <w:rsid w:val="00452551"/>
  </w:style>
  <w:style w:type="character" w:customStyle="1" w:styleId="WW8Num14z5">
    <w:name w:val="WW8Num14z5"/>
    <w:uiPriority w:val="99"/>
    <w:qFormat/>
    <w:rsid w:val="00452551"/>
  </w:style>
  <w:style w:type="character" w:customStyle="1" w:styleId="WW8Num14z6">
    <w:name w:val="WW8Num14z6"/>
    <w:uiPriority w:val="99"/>
    <w:qFormat/>
    <w:rsid w:val="00452551"/>
  </w:style>
  <w:style w:type="character" w:customStyle="1" w:styleId="WW8Num14z7">
    <w:name w:val="WW8Num14z7"/>
    <w:uiPriority w:val="99"/>
    <w:qFormat/>
    <w:rsid w:val="00452551"/>
  </w:style>
  <w:style w:type="character" w:customStyle="1" w:styleId="WW8Num14z8">
    <w:name w:val="WW8Num14z8"/>
    <w:uiPriority w:val="99"/>
    <w:qFormat/>
    <w:rsid w:val="00452551"/>
  </w:style>
  <w:style w:type="character" w:customStyle="1" w:styleId="WW8Num15z1">
    <w:name w:val="WW8Num15z1"/>
    <w:uiPriority w:val="99"/>
    <w:qFormat/>
    <w:rsid w:val="00452551"/>
  </w:style>
  <w:style w:type="character" w:customStyle="1" w:styleId="WW8Num15z2">
    <w:name w:val="WW8Num15z2"/>
    <w:uiPriority w:val="99"/>
    <w:qFormat/>
    <w:rsid w:val="00452551"/>
  </w:style>
  <w:style w:type="character" w:customStyle="1" w:styleId="WW8Num15z3">
    <w:name w:val="WW8Num15z3"/>
    <w:uiPriority w:val="99"/>
    <w:qFormat/>
    <w:rsid w:val="00452551"/>
  </w:style>
  <w:style w:type="character" w:customStyle="1" w:styleId="WW8Num15z4">
    <w:name w:val="WW8Num15z4"/>
    <w:uiPriority w:val="99"/>
    <w:qFormat/>
    <w:rsid w:val="00452551"/>
  </w:style>
  <w:style w:type="character" w:customStyle="1" w:styleId="WW8Num15z5">
    <w:name w:val="WW8Num15z5"/>
    <w:uiPriority w:val="99"/>
    <w:qFormat/>
    <w:rsid w:val="00452551"/>
  </w:style>
  <w:style w:type="character" w:customStyle="1" w:styleId="WW8Num15z6">
    <w:name w:val="WW8Num15z6"/>
    <w:uiPriority w:val="99"/>
    <w:qFormat/>
    <w:rsid w:val="00452551"/>
  </w:style>
  <w:style w:type="character" w:customStyle="1" w:styleId="WW8Num15z7">
    <w:name w:val="WW8Num15z7"/>
    <w:uiPriority w:val="99"/>
    <w:qFormat/>
    <w:rsid w:val="00452551"/>
  </w:style>
  <w:style w:type="character" w:customStyle="1" w:styleId="WW8Num15z8">
    <w:name w:val="WW8Num15z8"/>
    <w:uiPriority w:val="99"/>
    <w:qFormat/>
    <w:rsid w:val="00452551"/>
  </w:style>
  <w:style w:type="character" w:customStyle="1" w:styleId="WW8Num16z1">
    <w:name w:val="WW8Num16z1"/>
    <w:uiPriority w:val="99"/>
    <w:qFormat/>
    <w:rsid w:val="00452551"/>
  </w:style>
  <w:style w:type="character" w:customStyle="1" w:styleId="WW8Num16z2">
    <w:name w:val="WW8Num16z2"/>
    <w:uiPriority w:val="99"/>
    <w:qFormat/>
    <w:rsid w:val="00452551"/>
  </w:style>
  <w:style w:type="character" w:customStyle="1" w:styleId="WW8Num16z3">
    <w:name w:val="WW8Num16z3"/>
    <w:uiPriority w:val="99"/>
    <w:qFormat/>
    <w:rsid w:val="00452551"/>
  </w:style>
  <w:style w:type="character" w:customStyle="1" w:styleId="WW8Num16z4">
    <w:name w:val="WW8Num16z4"/>
    <w:uiPriority w:val="99"/>
    <w:qFormat/>
    <w:rsid w:val="00452551"/>
  </w:style>
  <w:style w:type="character" w:customStyle="1" w:styleId="WW8Num16z5">
    <w:name w:val="WW8Num16z5"/>
    <w:uiPriority w:val="99"/>
    <w:qFormat/>
    <w:rsid w:val="00452551"/>
  </w:style>
  <w:style w:type="character" w:customStyle="1" w:styleId="WW8Num16z6">
    <w:name w:val="WW8Num16z6"/>
    <w:uiPriority w:val="99"/>
    <w:qFormat/>
    <w:rsid w:val="00452551"/>
  </w:style>
  <w:style w:type="character" w:customStyle="1" w:styleId="WW8Num16z7">
    <w:name w:val="WW8Num16z7"/>
    <w:uiPriority w:val="99"/>
    <w:qFormat/>
    <w:rsid w:val="00452551"/>
  </w:style>
  <w:style w:type="character" w:customStyle="1" w:styleId="WW8Num16z8">
    <w:name w:val="WW8Num16z8"/>
    <w:uiPriority w:val="99"/>
    <w:qFormat/>
    <w:rsid w:val="00452551"/>
  </w:style>
  <w:style w:type="character" w:customStyle="1" w:styleId="affffffff1">
    <w:name w:val="Символ нумерации"/>
    <w:uiPriority w:val="99"/>
    <w:qFormat/>
    <w:rsid w:val="00452551"/>
  </w:style>
  <w:style w:type="paragraph" w:customStyle="1" w:styleId="1ffff3">
    <w:name w:val="Название1"/>
    <w:basedOn w:val="a2"/>
    <w:uiPriority w:val="99"/>
    <w:qFormat/>
    <w:rsid w:val="00452551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52551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525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52551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5255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5255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52551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52551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52551"/>
    <w:rPr>
      <w:sz w:val="24"/>
    </w:rPr>
  </w:style>
  <w:style w:type="character" w:customStyle="1" w:styleId="501">
    <w:name w:val="Знак Знак501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52551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52551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52551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52551"/>
    <w:rPr>
      <w:rFonts w:cs="Times New Roman"/>
    </w:rPr>
  </w:style>
  <w:style w:type="character" w:customStyle="1" w:styleId="Heading12">
    <w:name w:val="Heading 12 Знак Знак"/>
    <w:uiPriority w:val="99"/>
    <w:qFormat/>
    <w:rsid w:val="00452551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5255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52551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52551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52551"/>
    <w:rPr>
      <w:lang w:eastAsia="en-US"/>
    </w:rPr>
  </w:style>
  <w:style w:type="character" w:customStyle="1" w:styleId="225">
    <w:name w:val="Заголовок 2 Знак2"/>
    <w:uiPriority w:val="99"/>
    <w:qFormat/>
    <w:rsid w:val="00452551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52551"/>
    <w:rPr>
      <w:sz w:val="24"/>
    </w:rPr>
  </w:style>
  <w:style w:type="paragraph" w:customStyle="1" w:styleId="paragraf2">
    <w:name w:val="paragraf2"/>
    <w:basedOn w:val="a2"/>
    <w:uiPriority w:val="99"/>
    <w:qFormat/>
    <w:rsid w:val="00452551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52551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52551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52551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525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525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525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52551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52551"/>
    <w:rPr>
      <w:color w:val="auto"/>
    </w:rPr>
  </w:style>
  <w:style w:type="paragraph" w:customStyle="1" w:styleId="affffffff3">
    <w:name w:val="Обычный.Нормальный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52551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52551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52551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52551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52551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52551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52551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52551"/>
    <w:rPr>
      <w:i/>
    </w:rPr>
  </w:style>
  <w:style w:type="character" w:customStyle="1" w:styleId="font2">
    <w:name w:val="font2"/>
    <w:uiPriority w:val="99"/>
    <w:qFormat/>
    <w:rsid w:val="00452551"/>
  </w:style>
  <w:style w:type="character" w:customStyle="1" w:styleId="keyworddef1">
    <w:name w:val="keyword_def1"/>
    <w:uiPriority w:val="99"/>
    <w:qFormat/>
    <w:rsid w:val="00452551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52551"/>
    <w:rPr>
      <w:b/>
    </w:rPr>
  </w:style>
  <w:style w:type="paragraph" w:customStyle="1" w:styleId="affffffff5">
    <w:name w:val="Текст документа"/>
    <w:basedOn w:val="a2"/>
    <w:uiPriority w:val="99"/>
    <w:qFormat/>
    <w:rsid w:val="00452551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52551"/>
    <w:rPr>
      <w:i/>
    </w:rPr>
  </w:style>
  <w:style w:type="paragraph" w:customStyle="1" w:styleId="Style164">
    <w:name w:val="Style16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52551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52551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52551"/>
    <w:rPr>
      <w:i/>
    </w:rPr>
  </w:style>
  <w:style w:type="paragraph" w:customStyle="1" w:styleId="68">
    <w:name w:val="Обычный (веб)6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52551"/>
  </w:style>
  <w:style w:type="character" w:customStyle="1" w:styleId="pav31">
    <w:name w:val="pav31"/>
    <w:uiPriority w:val="99"/>
    <w:qFormat/>
    <w:rsid w:val="00452551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52551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52551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52551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52551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52551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52551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52551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52551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52551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52551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52551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52551"/>
  </w:style>
  <w:style w:type="character" w:customStyle="1" w:styleId="fontstyle160">
    <w:name w:val="fontstyle16"/>
    <w:uiPriority w:val="99"/>
    <w:qFormat/>
    <w:rsid w:val="00452551"/>
  </w:style>
  <w:style w:type="character" w:customStyle="1" w:styleId="noprint">
    <w:name w:val="noprint"/>
    <w:uiPriority w:val="99"/>
    <w:qFormat/>
    <w:rsid w:val="00452551"/>
  </w:style>
  <w:style w:type="paragraph" w:customStyle="1" w:styleId="center">
    <w:name w:val="cent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52551"/>
  </w:style>
  <w:style w:type="character" w:customStyle="1" w:styleId="Typewriter">
    <w:name w:val="Typewriter"/>
    <w:uiPriority w:val="99"/>
    <w:qFormat/>
    <w:rsid w:val="00452551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52551"/>
  </w:style>
  <w:style w:type="character" w:customStyle="1" w:styleId="texample">
    <w:name w:val="texample"/>
    <w:uiPriority w:val="99"/>
    <w:qFormat/>
    <w:rsid w:val="00452551"/>
  </w:style>
  <w:style w:type="character" w:customStyle="1" w:styleId="sentence">
    <w:name w:val="sentence"/>
    <w:uiPriority w:val="99"/>
    <w:qFormat/>
    <w:rsid w:val="00452551"/>
  </w:style>
  <w:style w:type="character" w:customStyle="1" w:styleId="input">
    <w:name w:val="input"/>
    <w:uiPriority w:val="99"/>
    <w:qFormat/>
    <w:rsid w:val="00452551"/>
  </w:style>
  <w:style w:type="character" w:customStyle="1" w:styleId="xmlemitalic">
    <w:name w:val="xml_em_italic"/>
    <w:uiPriority w:val="99"/>
    <w:qFormat/>
    <w:rsid w:val="00452551"/>
  </w:style>
  <w:style w:type="character" w:customStyle="1" w:styleId="serp-urlitem">
    <w:name w:val="serp-url__item"/>
    <w:uiPriority w:val="99"/>
    <w:qFormat/>
    <w:rsid w:val="00452551"/>
  </w:style>
  <w:style w:type="character" w:customStyle="1" w:styleId="1ffff9">
    <w:name w:val="Гиперссылка1"/>
    <w:uiPriority w:val="99"/>
    <w:qFormat/>
    <w:rsid w:val="00452551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52551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52551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52551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52551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52551"/>
  </w:style>
  <w:style w:type="character" w:customStyle="1" w:styleId="zagl">
    <w:name w:val="zagl"/>
    <w:uiPriority w:val="99"/>
    <w:qFormat/>
    <w:rsid w:val="00452551"/>
  </w:style>
  <w:style w:type="character" w:customStyle="1" w:styleId="FontStyle135">
    <w:name w:val="Font Style135"/>
    <w:uiPriority w:val="99"/>
    <w:qFormat/>
    <w:rsid w:val="00452551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52551"/>
    <w:rPr>
      <w:vanish/>
    </w:rPr>
  </w:style>
  <w:style w:type="character" w:customStyle="1" w:styleId="butback">
    <w:name w:val="butback"/>
    <w:uiPriority w:val="99"/>
    <w:qFormat/>
    <w:rsid w:val="00452551"/>
  </w:style>
  <w:style w:type="character" w:customStyle="1" w:styleId="3f8">
    <w:name w:val="Основной текст Знак Знак3"/>
    <w:uiPriority w:val="99"/>
    <w:locked/>
    <w:rsid w:val="00452551"/>
    <w:rPr>
      <w:sz w:val="24"/>
      <w:lang w:val="ru-RU" w:eastAsia="ru-RU"/>
    </w:rPr>
  </w:style>
  <w:style w:type="character" w:customStyle="1" w:styleId="a30">
    <w:name w:val="a3"/>
    <w:uiPriority w:val="99"/>
    <w:qFormat/>
    <w:rsid w:val="00452551"/>
  </w:style>
  <w:style w:type="character" w:customStyle="1" w:styleId="formula">
    <w:name w:val="formula"/>
    <w:uiPriority w:val="99"/>
    <w:qFormat/>
    <w:rsid w:val="00452551"/>
  </w:style>
  <w:style w:type="character" w:customStyle="1" w:styleId="style170">
    <w:name w:val="style17"/>
    <w:uiPriority w:val="99"/>
    <w:qFormat/>
    <w:rsid w:val="00452551"/>
  </w:style>
  <w:style w:type="character" w:customStyle="1" w:styleId="texhtml">
    <w:name w:val="texhtml"/>
    <w:uiPriority w:val="99"/>
    <w:qFormat/>
    <w:rsid w:val="00452551"/>
  </w:style>
  <w:style w:type="character" w:customStyle="1" w:styleId="style230">
    <w:name w:val="style23"/>
    <w:uiPriority w:val="99"/>
    <w:qFormat/>
    <w:rsid w:val="00452551"/>
  </w:style>
  <w:style w:type="character" w:customStyle="1" w:styleId="BodyTextChar1">
    <w:name w:val="Body Text Char1"/>
    <w:uiPriority w:val="99"/>
    <w:qFormat/>
    <w:locked/>
    <w:rsid w:val="00452551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52551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52551"/>
  </w:style>
  <w:style w:type="character" w:customStyle="1" w:styleId="answer-source">
    <w:name w:val="answer-source"/>
    <w:uiPriority w:val="99"/>
    <w:qFormat/>
    <w:rsid w:val="00452551"/>
  </w:style>
  <w:style w:type="character" w:customStyle="1" w:styleId="reftag">
    <w:name w:val="reftag"/>
    <w:uiPriority w:val="99"/>
    <w:qFormat/>
    <w:rsid w:val="00452551"/>
  </w:style>
  <w:style w:type="character" w:customStyle="1" w:styleId="tgc">
    <w:name w:val="_tgc"/>
    <w:uiPriority w:val="99"/>
    <w:qFormat/>
    <w:rsid w:val="00452551"/>
  </w:style>
  <w:style w:type="paragraph" w:customStyle="1" w:styleId="Style134">
    <w:name w:val="Style13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52551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52551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525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52551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52551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52551"/>
  </w:style>
  <w:style w:type="character" w:customStyle="1" w:styleId="s13">
    <w:name w:val="s13"/>
    <w:uiPriority w:val="99"/>
    <w:qFormat/>
    <w:rsid w:val="00452551"/>
  </w:style>
  <w:style w:type="paragraph" w:customStyle="1" w:styleId="p29">
    <w:name w:val="p29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52551"/>
  </w:style>
  <w:style w:type="character" w:customStyle="1" w:styleId="s15">
    <w:name w:val="s15"/>
    <w:uiPriority w:val="99"/>
    <w:qFormat/>
    <w:rsid w:val="00452551"/>
  </w:style>
  <w:style w:type="paragraph" w:customStyle="1" w:styleId="p33">
    <w:name w:val="p3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52551"/>
  </w:style>
  <w:style w:type="paragraph" w:customStyle="1" w:styleId="p25">
    <w:name w:val="p2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5255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52551"/>
    <w:rPr>
      <w:sz w:val="24"/>
    </w:rPr>
  </w:style>
  <w:style w:type="character" w:customStyle="1" w:styleId="1ffffb">
    <w:name w:val="Красная строка Знак1"/>
    <w:uiPriority w:val="99"/>
    <w:qFormat/>
    <w:rsid w:val="00452551"/>
    <w:rPr>
      <w:sz w:val="24"/>
    </w:rPr>
  </w:style>
  <w:style w:type="character" w:customStyle="1" w:styleId="2610">
    <w:name w:val="Знак Знак261"/>
    <w:uiPriority w:val="99"/>
    <w:qFormat/>
    <w:rsid w:val="00452551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52551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52551"/>
    <w:rPr>
      <w:rFonts w:cs="Times New Roman"/>
    </w:rPr>
  </w:style>
  <w:style w:type="character" w:customStyle="1" w:styleId="2112">
    <w:name w:val="Цитата 2 Знак11"/>
    <w:uiPriority w:val="99"/>
    <w:qFormat/>
    <w:rsid w:val="00452551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52551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52551"/>
    <w:rPr>
      <w:sz w:val="24"/>
    </w:rPr>
  </w:style>
  <w:style w:type="character" w:customStyle="1" w:styleId="613">
    <w:name w:val="Знак6 Знак Знак1"/>
    <w:uiPriority w:val="99"/>
    <w:qFormat/>
    <w:rsid w:val="00452551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52551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52551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52551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52551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525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52551"/>
    <w:rPr>
      <w:rFonts w:cs="Times New Roman"/>
    </w:rPr>
  </w:style>
  <w:style w:type="paragraph" w:customStyle="1" w:styleId="p21">
    <w:name w:val="p2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52551"/>
    <w:rPr>
      <w:color w:val="2C437A"/>
      <w:u w:val="none"/>
    </w:rPr>
  </w:style>
  <w:style w:type="character" w:customStyle="1" w:styleId="700">
    <w:name w:val="Знак Знак70"/>
    <w:uiPriority w:val="99"/>
    <w:qFormat/>
    <w:rsid w:val="00452551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52551"/>
    <w:rPr>
      <w:b/>
      <w:sz w:val="28"/>
    </w:rPr>
  </w:style>
  <w:style w:type="character" w:customStyle="1" w:styleId="680">
    <w:name w:val="Знак Знак68"/>
    <w:uiPriority w:val="99"/>
    <w:qFormat/>
    <w:rsid w:val="00452551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52551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52551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52551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52551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52551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52551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52551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52551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52551"/>
    <w:rPr>
      <w:shd w:val="clear" w:color="auto" w:fill="FFFFFF"/>
    </w:rPr>
  </w:style>
  <w:style w:type="paragraph" w:customStyle="1" w:styleId="WW-Normal">
    <w:name w:val="WW-Normal"/>
    <w:uiPriority w:val="99"/>
    <w:qFormat/>
    <w:rsid w:val="00452551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52551"/>
    <w:rPr>
      <w:color w:val="000000"/>
      <w:sz w:val="20"/>
    </w:rPr>
  </w:style>
  <w:style w:type="character" w:customStyle="1" w:styleId="A31">
    <w:name w:val="A3"/>
    <w:uiPriority w:val="99"/>
    <w:qFormat/>
    <w:rsid w:val="00452551"/>
    <w:rPr>
      <w:b/>
      <w:color w:val="000000"/>
      <w:sz w:val="30"/>
    </w:rPr>
  </w:style>
  <w:style w:type="character" w:customStyle="1" w:styleId="para6">
    <w:name w:val="para6"/>
    <w:uiPriority w:val="99"/>
    <w:qFormat/>
    <w:rsid w:val="00452551"/>
  </w:style>
  <w:style w:type="character" w:customStyle="1" w:styleId="affffffff9">
    <w:name w:val="Абзац списка Знак"/>
    <w:link w:val="5a"/>
    <w:uiPriority w:val="34"/>
    <w:qFormat/>
    <w:locked/>
    <w:rsid w:val="00452551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5255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52551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52551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52551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52551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5255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5255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52551"/>
    <w:rPr>
      <w:color w:val="808080"/>
    </w:rPr>
  </w:style>
  <w:style w:type="paragraph" w:customStyle="1" w:styleId="small">
    <w:name w:val="small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52551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5255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52551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52551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52551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52551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52551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52551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52551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52551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52551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52551"/>
  </w:style>
  <w:style w:type="paragraph" w:customStyle="1" w:styleId="affffffffc">
    <w:name w:val="_Обычный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52551"/>
  </w:style>
  <w:style w:type="paragraph" w:customStyle="1" w:styleId="1270">
    <w:name w:val="Стиль по ширине Первая строка:  127 см"/>
    <w:basedOn w:val="a2"/>
    <w:uiPriority w:val="99"/>
    <w:qFormat/>
    <w:rsid w:val="00452551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52551"/>
    <w:rPr>
      <w:rFonts w:cs="Times New Roman"/>
    </w:rPr>
  </w:style>
  <w:style w:type="character" w:customStyle="1" w:styleId="hl">
    <w:name w:val="hl"/>
    <w:uiPriority w:val="99"/>
    <w:qFormat/>
    <w:rsid w:val="00452551"/>
  </w:style>
  <w:style w:type="paragraph" w:customStyle="1" w:styleId="book">
    <w:name w:val="book"/>
    <w:basedOn w:val="a2"/>
    <w:uiPriority w:val="99"/>
    <w:qFormat/>
    <w:rsid w:val="00452551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52551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52551"/>
  </w:style>
  <w:style w:type="paragraph" w:customStyle="1" w:styleId="12a">
    <w:name w:val="стиль12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52551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52551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52551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52551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52551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52551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52551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52551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52551"/>
    <w:rPr>
      <w:rFonts w:ascii="Wingdings" w:hAnsi="Wingdings"/>
    </w:rPr>
  </w:style>
  <w:style w:type="character" w:customStyle="1" w:styleId="WW8Num3z2">
    <w:name w:val="WW8Num3z2"/>
    <w:uiPriority w:val="99"/>
    <w:qFormat/>
    <w:rsid w:val="00452551"/>
    <w:rPr>
      <w:rFonts w:ascii="Wingdings" w:hAnsi="Wingdings"/>
    </w:rPr>
  </w:style>
  <w:style w:type="character" w:customStyle="1" w:styleId="WW8Num3z3">
    <w:name w:val="WW8Num3z3"/>
    <w:uiPriority w:val="99"/>
    <w:qFormat/>
    <w:rsid w:val="00452551"/>
    <w:rPr>
      <w:rFonts w:ascii="Symbol" w:hAnsi="Symbol"/>
    </w:rPr>
  </w:style>
  <w:style w:type="character" w:customStyle="1" w:styleId="WW8Num12z1">
    <w:name w:val="WW8Num12z1"/>
    <w:uiPriority w:val="99"/>
    <w:qFormat/>
    <w:rsid w:val="00452551"/>
    <w:rPr>
      <w:b/>
    </w:rPr>
  </w:style>
  <w:style w:type="character" w:customStyle="1" w:styleId="WW8Num12z5">
    <w:name w:val="WW8Num12z5"/>
    <w:uiPriority w:val="99"/>
    <w:qFormat/>
    <w:rsid w:val="00452551"/>
  </w:style>
  <w:style w:type="character" w:customStyle="1" w:styleId="WW8Num12z6">
    <w:name w:val="WW8Num12z6"/>
    <w:uiPriority w:val="99"/>
    <w:qFormat/>
    <w:rsid w:val="00452551"/>
  </w:style>
  <w:style w:type="character" w:customStyle="1" w:styleId="WW8Num12z7">
    <w:name w:val="WW8Num12z7"/>
    <w:uiPriority w:val="99"/>
    <w:qFormat/>
    <w:rsid w:val="00452551"/>
  </w:style>
  <w:style w:type="character" w:customStyle="1" w:styleId="WW8Num12z8">
    <w:name w:val="WW8Num12z8"/>
    <w:uiPriority w:val="99"/>
    <w:qFormat/>
    <w:rsid w:val="00452551"/>
  </w:style>
  <w:style w:type="character" w:customStyle="1" w:styleId="WW8Num17z2">
    <w:name w:val="WW8Num17z2"/>
    <w:uiPriority w:val="99"/>
    <w:qFormat/>
    <w:rsid w:val="00452551"/>
  </w:style>
  <w:style w:type="character" w:customStyle="1" w:styleId="WW8Num17z3">
    <w:name w:val="WW8Num17z3"/>
    <w:uiPriority w:val="99"/>
    <w:qFormat/>
    <w:rsid w:val="00452551"/>
  </w:style>
  <w:style w:type="character" w:customStyle="1" w:styleId="WW8Num17z4">
    <w:name w:val="WW8Num17z4"/>
    <w:uiPriority w:val="99"/>
    <w:qFormat/>
    <w:rsid w:val="00452551"/>
  </w:style>
  <w:style w:type="character" w:customStyle="1" w:styleId="WW8Num17z5">
    <w:name w:val="WW8Num17z5"/>
    <w:uiPriority w:val="99"/>
    <w:qFormat/>
    <w:rsid w:val="00452551"/>
  </w:style>
  <w:style w:type="character" w:customStyle="1" w:styleId="WW8Num17z6">
    <w:name w:val="WW8Num17z6"/>
    <w:uiPriority w:val="99"/>
    <w:qFormat/>
    <w:rsid w:val="00452551"/>
  </w:style>
  <w:style w:type="character" w:customStyle="1" w:styleId="WW8Num17z7">
    <w:name w:val="WW8Num17z7"/>
    <w:uiPriority w:val="99"/>
    <w:qFormat/>
    <w:rsid w:val="00452551"/>
  </w:style>
  <w:style w:type="character" w:customStyle="1" w:styleId="WW8Num17z8">
    <w:name w:val="WW8Num17z8"/>
    <w:uiPriority w:val="99"/>
    <w:qFormat/>
    <w:rsid w:val="00452551"/>
  </w:style>
  <w:style w:type="character" w:customStyle="1" w:styleId="WW8Num20z0">
    <w:name w:val="WW8Num20z0"/>
    <w:uiPriority w:val="99"/>
    <w:qFormat/>
    <w:rsid w:val="00452551"/>
  </w:style>
  <w:style w:type="character" w:customStyle="1" w:styleId="WW8Num21z0">
    <w:name w:val="WW8Num21z0"/>
    <w:uiPriority w:val="99"/>
    <w:qFormat/>
    <w:rsid w:val="00452551"/>
  </w:style>
  <w:style w:type="character" w:customStyle="1" w:styleId="WW8Num21z1">
    <w:name w:val="WW8Num21z1"/>
    <w:uiPriority w:val="99"/>
    <w:qFormat/>
    <w:rsid w:val="00452551"/>
  </w:style>
  <w:style w:type="character" w:customStyle="1" w:styleId="WW8Num21z2">
    <w:name w:val="WW8Num21z2"/>
    <w:uiPriority w:val="99"/>
    <w:qFormat/>
    <w:rsid w:val="00452551"/>
  </w:style>
  <w:style w:type="character" w:customStyle="1" w:styleId="WW8Num21z3">
    <w:name w:val="WW8Num21z3"/>
    <w:uiPriority w:val="99"/>
    <w:qFormat/>
    <w:rsid w:val="00452551"/>
  </w:style>
  <w:style w:type="character" w:customStyle="1" w:styleId="WW8Num21z4">
    <w:name w:val="WW8Num21z4"/>
    <w:uiPriority w:val="99"/>
    <w:qFormat/>
    <w:rsid w:val="00452551"/>
  </w:style>
  <w:style w:type="character" w:customStyle="1" w:styleId="WW8Num21z5">
    <w:name w:val="WW8Num21z5"/>
    <w:uiPriority w:val="99"/>
    <w:qFormat/>
    <w:rsid w:val="00452551"/>
  </w:style>
  <w:style w:type="character" w:customStyle="1" w:styleId="WW8Num21z6">
    <w:name w:val="WW8Num21z6"/>
    <w:uiPriority w:val="99"/>
    <w:qFormat/>
    <w:rsid w:val="00452551"/>
  </w:style>
  <w:style w:type="character" w:customStyle="1" w:styleId="WW8Num21z7">
    <w:name w:val="WW8Num21z7"/>
    <w:uiPriority w:val="99"/>
    <w:qFormat/>
    <w:rsid w:val="00452551"/>
  </w:style>
  <w:style w:type="character" w:customStyle="1" w:styleId="WW8Num21z8">
    <w:name w:val="WW8Num21z8"/>
    <w:uiPriority w:val="99"/>
    <w:qFormat/>
    <w:rsid w:val="00452551"/>
  </w:style>
  <w:style w:type="character" w:customStyle="1" w:styleId="WW8Num22z0">
    <w:name w:val="WW8Num22z0"/>
    <w:uiPriority w:val="99"/>
    <w:qFormat/>
    <w:rsid w:val="00452551"/>
    <w:rPr>
      <w:rFonts w:ascii="Symbol" w:hAnsi="Symbol"/>
    </w:rPr>
  </w:style>
  <w:style w:type="character" w:customStyle="1" w:styleId="WW8Num22z1">
    <w:name w:val="WW8Num22z1"/>
    <w:uiPriority w:val="99"/>
    <w:qFormat/>
    <w:rsid w:val="00452551"/>
    <w:rPr>
      <w:rFonts w:ascii="Courier New" w:hAnsi="Courier New"/>
    </w:rPr>
  </w:style>
  <w:style w:type="character" w:customStyle="1" w:styleId="WW8Num22z2">
    <w:name w:val="WW8Num22z2"/>
    <w:uiPriority w:val="99"/>
    <w:qFormat/>
    <w:rsid w:val="00452551"/>
    <w:rPr>
      <w:rFonts w:ascii="Wingdings" w:hAnsi="Wingdings"/>
    </w:rPr>
  </w:style>
  <w:style w:type="character" w:customStyle="1" w:styleId="WW8Num23z0">
    <w:name w:val="WW8Num23z0"/>
    <w:uiPriority w:val="99"/>
    <w:qFormat/>
    <w:rsid w:val="00452551"/>
  </w:style>
  <w:style w:type="character" w:customStyle="1" w:styleId="WW8Num23z1">
    <w:name w:val="WW8Num23z1"/>
    <w:uiPriority w:val="99"/>
    <w:qFormat/>
    <w:rsid w:val="00452551"/>
  </w:style>
  <w:style w:type="character" w:customStyle="1" w:styleId="WW8Num23z2">
    <w:name w:val="WW8Num23z2"/>
    <w:uiPriority w:val="99"/>
    <w:qFormat/>
    <w:rsid w:val="00452551"/>
  </w:style>
  <w:style w:type="character" w:customStyle="1" w:styleId="WW8Num23z3">
    <w:name w:val="WW8Num23z3"/>
    <w:uiPriority w:val="99"/>
    <w:qFormat/>
    <w:rsid w:val="00452551"/>
  </w:style>
  <w:style w:type="character" w:customStyle="1" w:styleId="WW8Num23z4">
    <w:name w:val="WW8Num23z4"/>
    <w:uiPriority w:val="99"/>
    <w:qFormat/>
    <w:rsid w:val="00452551"/>
  </w:style>
  <w:style w:type="character" w:customStyle="1" w:styleId="WW8Num23z5">
    <w:name w:val="WW8Num23z5"/>
    <w:uiPriority w:val="99"/>
    <w:qFormat/>
    <w:rsid w:val="00452551"/>
  </w:style>
  <w:style w:type="character" w:customStyle="1" w:styleId="WW8Num23z6">
    <w:name w:val="WW8Num23z6"/>
    <w:uiPriority w:val="99"/>
    <w:qFormat/>
    <w:rsid w:val="00452551"/>
  </w:style>
  <w:style w:type="character" w:customStyle="1" w:styleId="WW8Num23z7">
    <w:name w:val="WW8Num23z7"/>
    <w:uiPriority w:val="99"/>
    <w:qFormat/>
    <w:rsid w:val="00452551"/>
  </w:style>
  <w:style w:type="character" w:customStyle="1" w:styleId="WW8Num23z8">
    <w:name w:val="WW8Num23z8"/>
    <w:uiPriority w:val="99"/>
    <w:qFormat/>
    <w:rsid w:val="00452551"/>
  </w:style>
  <w:style w:type="character" w:customStyle="1" w:styleId="WW8Num24z0">
    <w:name w:val="WW8Num24z0"/>
    <w:uiPriority w:val="99"/>
    <w:qFormat/>
    <w:rsid w:val="00452551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52551"/>
    <w:rPr>
      <w:rFonts w:ascii="Courier New" w:hAnsi="Courier New"/>
    </w:rPr>
  </w:style>
  <w:style w:type="character" w:customStyle="1" w:styleId="WW8Num24z2">
    <w:name w:val="WW8Num24z2"/>
    <w:uiPriority w:val="99"/>
    <w:qFormat/>
    <w:rsid w:val="00452551"/>
    <w:rPr>
      <w:rFonts w:ascii="Wingdings" w:hAnsi="Wingdings"/>
    </w:rPr>
  </w:style>
  <w:style w:type="character" w:customStyle="1" w:styleId="WW8Num24z3">
    <w:name w:val="WW8Num24z3"/>
    <w:uiPriority w:val="99"/>
    <w:qFormat/>
    <w:rsid w:val="00452551"/>
    <w:rPr>
      <w:rFonts w:ascii="Symbol" w:hAnsi="Symbol"/>
    </w:rPr>
  </w:style>
  <w:style w:type="character" w:customStyle="1" w:styleId="WW8Num25z0">
    <w:name w:val="WW8Num25z0"/>
    <w:uiPriority w:val="99"/>
    <w:qFormat/>
    <w:rsid w:val="00452551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52551"/>
    <w:rPr>
      <w:rFonts w:ascii="Courier New" w:hAnsi="Courier New"/>
    </w:rPr>
  </w:style>
  <w:style w:type="character" w:customStyle="1" w:styleId="WW8Num25z2">
    <w:name w:val="WW8Num25z2"/>
    <w:uiPriority w:val="99"/>
    <w:qFormat/>
    <w:rsid w:val="00452551"/>
    <w:rPr>
      <w:rFonts w:ascii="Wingdings" w:hAnsi="Wingdings"/>
    </w:rPr>
  </w:style>
  <w:style w:type="character" w:customStyle="1" w:styleId="WW8Num25z3">
    <w:name w:val="WW8Num25z3"/>
    <w:uiPriority w:val="99"/>
    <w:qFormat/>
    <w:rsid w:val="00452551"/>
    <w:rPr>
      <w:rFonts w:ascii="Symbol" w:hAnsi="Symbol"/>
    </w:rPr>
  </w:style>
  <w:style w:type="character" w:customStyle="1" w:styleId="WW8Num26z0">
    <w:name w:val="WW8Num26z0"/>
    <w:uiPriority w:val="99"/>
    <w:qFormat/>
    <w:rsid w:val="00452551"/>
    <w:rPr>
      <w:rFonts w:ascii="Symbol" w:hAnsi="Symbol"/>
    </w:rPr>
  </w:style>
  <w:style w:type="character" w:customStyle="1" w:styleId="WW8Num26z1">
    <w:name w:val="WW8Num26z1"/>
    <w:uiPriority w:val="99"/>
    <w:qFormat/>
    <w:rsid w:val="00452551"/>
    <w:rPr>
      <w:rFonts w:ascii="Courier New" w:hAnsi="Courier New"/>
    </w:rPr>
  </w:style>
  <w:style w:type="character" w:customStyle="1" w:styleId="WW8Num26z2">
    <w:name w:val="WW8Num26z2"/>
    <w:uiPriority w:val="99"/>
    <w:qFormat/>
    <w:rsid w:val="00452551"/>
    <w:rPr>
      <w:rFonts w:ascii="Wingdings" w:hAnsi="Wingdings"/>
    </w:rPr>
  </w:style>
  <w:style w:type="character" w:customStyle="1" w:styleId="WW8Num27z0">
    <w:name w:val="WW8Num27z0"/>
    <w:uiPriority w:val="99"/>
    <w:qFormat/>
    <w:rsid w:val="00452551"/>
  </w:style>
  <w:style w:type="character" w:customStyle="1" w:styleId="WW8Num27z1">
    <w:name w:val="WW8Num27z1"/>
    <w:uiPriority w:val="99"/>
    <w:qFormat/>
    <w:rsid w:val="00452551"/>
  </w:style>
  <w:style w:type="character" w:customStyle="1" w:styleId="WW8Num27z2">
    <w:name w:val="WW8Num27z2"/>
    <w:uiPriority w:val="99"/>
    <w:qFormat/>
    <w:rsid w:val="00452551"/>
  </w:style>
  <w:style w:type="character" w:customStyle="1" w:styleId="WW8Num27z3">
    <w:name w:val="WW8Num27z3"/>
    <w:uiPriority w:val="99"/>
    <w:qFormat/>
    <w:rsid w:val="00452551"/>
  </w:style>
  <w:style w:type="character" w:customStyle="1" w:styleId="WW8Num27z4">
    <w:name w:val="WW8Num27z4"/>
    <w:uiPriority w:val="99"/>
    <w:qFormat/>
    <w:rsid w:val="00452551"/>
  </w:style>
  <w:style w:type="character" w:customStyle="1" w:styleId="WW8Num27z5">
    <w:name w:val="WW8Num27z5"/>
    <w:uiPriority w:val="99"/>
    <w:qFormat/>
    <w:rsid w:val="00452551"/>
  </w:style>
  <w:style w:type="character" w:customStyle="1" w:styleId="WW8Num27z6">
    <w:name w:val="WW8Num27z6"/>
    <w:uiPriority w:val="99"/>
    <w:qFormat/>
    <w:rsid w:val="00452551"/>
  </w:style>
  <w:style w:type="character" w:customStyle="1" w:styleId="WW8Num27z7">
    <w:name w:val="WW8Num27z7"/>
    <w:uiPriority w:val="99"/>
    <w:qFormat/>
    <w:rsid w:val="00452551"/>
  </w:style>
  <w:style w:type="character" w:customStyle="1" w:styleId="WW8Num27z8">
    <w:name w:val="WW8Num27z8"/>
    <w:uiPriority w:val="99"/>
    <w:qFormat/>
    <w:rsid w:val="00452551"/>
  </w:style>
  <w:style w:type="character" w:customStyle="1" w:styleId="WW8Num28z0">
    <w:name w:val="WW8Num28z0"/>
    <w:uiPriority w:val="99"/>
    <w:qFormat/>
    <w:rsid w:val="00452551"/>
  </w:style>
  <w:style w:type="character" w:customStyle="1" w:styleId="WW8Num28z1">
    <w:name w:val="WW8Num28z1"/>
    <w:uiPriority w:val="99"/>
    <w:qFormat/>
    <w:rsid w:val="00452551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52551"/>
  </w:style>
  <w:style w:type="character" w:customStyle="1" w:styleId="WW8Num28z3">
    <w:name w:val="WW8Num28z3"/>
    <w:uiPriority w:val="99"/>
    <w:qFormat/>
    <w:rsid w:val="00452551"/>
  </w:style>
  <w:style w:type="character" w:customStyle="1" w:styleId="WW8Num28z4">
    <w:name w:val="WW8Num28z4"/>
    <w:uiPriority w:val="99"/>
    <w:qFormat/>
    <w:rsid w:val="00452551"/>
  </w:style>
  <w:style w:type="character" w:customStyle="1" w:styleId="WW8Num28z5">
    <w:name w:val="WW8Num28z5"/>
    <w:uiPriority w:val="99"/>
    <w:qFormat/>
    <w:rsid w:val="00452551"/>
  </w:style>
  <w:style w:type="character" w:customStyle="1" w:styleId="WW8Num28z6">
    <w:name w:val="WW8Num28z6"/>
    <w:uiPriority w:val="99"/>
    <w:qFormat/>
    <w:rsid w:val="00452551"/>
  </w:style>
  <w:style w:type="character" w:customStyle="1" w:styleId="WW8Num28z7">
    <w:name w:val="WW8Num28z7"/>
    <w:uiPriority w:val="99"/>
    <w:qFormat/>
    <w:rsid w:val="00452551"/>
  </w:style>
  <w:style w:type="character" w:customStyle="1" w:styleId="WW8Num28z8">
    <w:name w:val="WW8Num28z8"/>
    <w:uiPriority w:val="99"/>
    <w:qFormat/>
    <w:rsid w:val="00452551"/>
  </w:style>
  <w:style w:type="character" w:customStyle="1" w:styleId="WW8Num29z0">
    <w:name w:val="WW8Num29z0"/>
    <w:uiPriority w:val="99"/>
    <w:qFormat/>
    <w:rsid w:val="00452551"/>
  </w:style>
  <w:style w:type="character" w:customStyle="1" w:styleId="WW8Num29z1">
    <w:name w:val="WW8Num29z1"/>
    <w:uiPriority w:val="99"/>
    <w:qFormat/>
    <w:rsid w:val="00452551"/>
  </w:style>
  <w:style w:type="character" w:customStyle="1" w:styleId="WW8Num29z2">
    <w:name w:val="WW8Num29z2"/>
    <w:uiPriority w:val="99"/>
    <w:qFormat/>
    <w:rsid w:val="00452551"/>
  </w:style>
  <w:style w:type="character" w:customStyle="1" w:styleId="WW8Num29z3">
    <w:name w:val="WW8Num29z3"/>
    <w:uiPriority w:val="99"/>
    <w:qFormat/>
    <w:rsid w:val="00452551"/>
  </w:style>
  <w:style w:type="character" w:customStyle="1" w:styleId="WW8Num29z4">
    <w:name w:val="WW8Num29z4"/>
    <w:uiPriority w:val="99"/>
    <w:qFormat/>
    <w:rsid w:val="00452551"/>
  </w:style>
  <w:style w:type="character" w:customStyle="1" w:styleId="WW8Num29z5">
    <w:name w:val="WW8Num29z5"/>
    <w:uiPriority w:val="99"/>
    <w:qFormat/>
    <w:rsid w:val="00452551"/>
  </w:style>
  <w:style w:type="character" w:customStyle="1" w:styleId="WW8Num29z6">
    <w:name w:val="WW8Num29z6"/>
    <w:uiPriority w:val="99"/>
    <w:qFormat/>
    <w:rsid w:val="00452551"/>
  </w:style>
  <w:style w:type="character" w:customStyle="1" w:styleId="WW8Num29z7">
    <w:name w:val="WW8Num29z7"/>
    <w:uiPriority w:val="99"/>
    <w:qFormat/>
    <w:rsid w:val="00452551"/>
  </w:style>
  <w:style w:type="character" w:customStyle="1" w:styleId="WW8Num29z8">
    <w:name w:val="WW8Num29z8"/>
    <w:uiPriority w:val="99"/>
    <w:qFormat/>
    <w:rsid w:val="00452551"/>
  </w:style>
  <w:style w:type="character" w:customStyle="1" w:styleId="WW8Num30z0">
    <w:name w:val="WW8Num30z0"/>
    <w:uiPriority w:val="99"/>
    <w:qFormat/>
    <w:rsid w:val="00452551"/>
    <w:rPr>
      <w:rFonts w:ascii="Wingdings" w:hAnsi="Wingdings"/>
    </w:rPr>
  </w:style>
  <w:style w:type="character" w:customStyle="1" w:styleId="WW8Num30z1">
    <w:name w:val="WW8Num30z1"/>
    <w:uiPriority w:val="99"/>
    <w:qFormat/>
    <w:rsid w:val="00452551"/>
    <w:rPr>
      <w:rFonts w:ascii="Courier New" w:hAnsi="Courier New"/>
    </w:rPr>
  </w:style>
  <w:style w:type="character" w:customStyle="1" w:styleId="WW8Num30z3">
    <w:name w:val="WW8Num30z3"/>
    <w:uiPriority w:val="99"/>
    <w:qFormat/>
    <w:rsid w:val="00452551"/>
    <w:rPr>
      <w:rFonts w:ascii="Symbol" w:hAnsi="Symbol"/>
    </w:rPr>
  </w:style>
  <w:style w:type="character" w:customStyle="1" w:styleId="WW8Num31z0">
    <w:name w:val="WW8Num31z0"/>
    <w:uiPriority w:val="99"/>
    <w:qFormat/>
    <w:rsid w:val="00452551"/>
    <w:rPr>
      <w:rFonts w:ascii="Wingdings" w:hAnsi="Wingdings"/>
    </w:rPr>
  </w:style>
  <w:style w:type="character" w:customStyle="1" w:styleId="WW8Num31z1">
    <w:name w:val="WW8Num31z1"/>
    <w:uiPriority w:val="99"/>
    <w:qFormat/>
    <w:rsid w:val="00452551"/>
    <w:rPr>
      <w:rFonts w:ascii="Courier New" w:hAnsi="Courier New"/>
    </w:rPr>
  </w:style>
  <w:style w:type="character" w:customStyle="1" w:styleId="WW8Num31z3">
    <w:name w:val="WW8Num31z3"/>
    <w:uiPriority w:val="99"/>
    <w:qFormat/>
    <w:rsid w:val="00452551"/>
    <w:rPr>
      <w:rFonts w:ascii="Symbol" w:hAnsi="Symbol"/>
    </w:rPr>
  </w:style>
  <w:style w:type="character" w:customStyle="1" w:styleId="WW8Num32z0">
    <w:name w:val="WW8Num32z0"/>
    <w:uiPriority w:val="99"/>
    <w:qFormat/>
    <w:rsid w:val="00452551"/>
  </w:style>
  <w:style w:type="character" w:customStyle="1" w:styleId="WW8Num32z1">
    <w:name w:val="WW8Num32z1"/>
    <w:uiPriority w:val="99"/>
    <w:qFormat/>
    <w:rsid w:val="00452551"/>
    <w:rPr>
      <w:rFonts w:ascii="Courier New" w:hAnsi="Courier New"/>
    </w:rPr>
  </w:style>
  <w:style w:type="character" w:customStyle="1" w:styleId="WW8Num32z2">
    <w:name w:val="WW8Num32z2"/>
    <w:uiPriority w:val="99"/>
    <w:qFormat/>
    <w:rsid w:val="00452551"/>
    <w:rPr>
      <w:rFonts w:ascii="Wingdings" w:hAnsi="Wingdings"/>
    </w:rPr>
  </w:style>
  <w:style w:type="character" w:customStyle="1" w:styleId="WW8Num32z3">
    <w:name w:val="WW8Num32z3"/>
    <w:uiPriority w:val="99"/>
    <w:qFormat/>
    <w:rsid w:val="00452551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52551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52551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52551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5255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52551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52551"/>
    <w:rPr>
      <w:rFonts w:cs="Times New Roman"/>
    </w:rPr>
  </w:style>
  <w:style w:type="character" w:customStyle="1" w:styleId="WW8Num2z3">
    <w:name w:val="WW8Num2z3"/>
    <w:uiPriority w:val="99"/>
    <w:qFormat/>
    <w:rsid w:val="00452551"/>
  </w:style>
  <w:style w:type="character" w:customStyle="1" w:styleId="WW8Num2z4">
    <w:name w:val="WW8Num2z4"/>
    <w:uiPriority w:val="99"/>
    <w:qFormat/>
    <w:rsid w:val="00452551"/>
  </w:style>
  <w:style w:type="character" w:customStyle="1" w:styleId="WW8Num2z5">
    <w:name w:val="WW8Num2z5"/>
    <w:uiPriority w:val="99"/>
    <w:qFormat/>
    <w:rsid w:val="00452551"/>
  </w:style>
  <w:style w:type="character" w:customStyle="1" w:styleId="WW8Num2z6">
    <w:name w:val="WW8Num2z6"/>
    <w:uiPriority w:val="99"/>
    <w:qFormat/>
    <w:rsid w:val="00452551"/>
  </w:style>
  <w:style w:type="character" w:customStyle="1" w:styleId="WW8Num2z7">
    <w:name w:val="WW8Num2z7"/>
    <w:uiPriority w:val="99"/>
    <w:qFormat/>
    <w:rsid w:val="00452551"/>
  </w:style>
  <w:style w:type="character" w:customStyle="1" w:styleId="WW8Num2z8">
    <w:name w:val="WW8Num2z8"/>
    <w:uiPriority w:val="99"/>
    <w:qFormat/>
    <w:rsid w:val="00452551"/>
  </w:style>
  <w:style w:type="character" w:customStyle="1" w:styleId="WW8Num3z4">
    <w:name w:val="WW8Num3z4"/>
    <w:uiPriority w:val="99"/>
    <w:qFormat/>
    <w:rsid w:val="00452551"/>
  </w:style>
  <w:style w:type="character" w:customStyle="1" w:styleId="WW8Num3z5">
    <w:name w:val="WW8Num3z5"/>
    <w:uiPriority w:val="99"/>
    <w:qFormat/>
    <w:rsid w:val="00452551"/>
  </w:style>
  <w:style w:type="character" w:customStyle="1" w:styleId="WW8Num3z6">
    <w:name w:val="WW8Num3z6"/>
    <w:uiPriority w:val="99"/>
    <w:qFormat/>
    <w:rsid w:val="00452551"/>
  </w:style>
  <w:style w:type="character" w:customStyle="1" w:styleId="WW8Num3z7">
    <w:name w:val="WW8Num3z7"/>
    <w:uiPriority w:val="99"/>
    <w:qFormat/>
    <w:rsid w:val="00452551"/>
  </w:style>
  <w:style w:type="character" w:customStyle="1" w:styleId="WW8Num3z8">
    <w:name w:val="WW8Num3z8"/>
    <w:uiPriority w:val="99"/>
    <w:qFormat/>
    <w:rsid w:val="00452551"/>
  </w:style>
  <w:style w:type="paragraph" w:customStyle="1" w:styleId="LO-Normal">
    <w:name w:val="LO-Normal"/>
    <w:uiPriority w:val="99"/>
    <w:qFormat/>
    <w:rsid w:val="00452551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52551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52551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52551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52551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52551"/>
    <w:rPr>
      <w:color w:val="666666"/>
    </w:rPr>
  </w:style>
  <w:style w:type="character" w:customStyle="1" w:styleId="FontStyle95">
    <w:name w:val="Font Style95"/>
    <w:uiPriority w:val="99"/>
    <w:qFormat/>
    <w:rsid w:val="00452551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52551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52551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52551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52551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52551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525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52551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525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525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52551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52551"/>
    <w:rPr>
      <w:rFonts w:cs="Times New Roman"/>
    </w:rPr>
  </w:style>
  <w:style w:type="paragraph" w:customStyle="1" w:styleId="biblio">
    <w:name w:val="biblio"/>
    <w:basedOn w:val="a2"/>
    <w:uiPriority w:val="99"/>
    <w:qFormat/>
    <w:rsid w:val="00452551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5255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52551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52551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5255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52551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52551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52551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52551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52551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52551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52551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52551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52551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52551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52551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52551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52551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52551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52551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52551"/>
  </w:style>
  <w:style w:type="character" w:customStyle="1" w:styleId="texttext1">
    <w:name w:val="texttext1"/>
    <w:uiPriority w:val="99"/>
    <w:qFormat/>
    <w:rsid w:val="00452551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52551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52551"/>
    <w:rPr>
      <w:rFonts w:ascii="Times New Roman" w:hAnsi="Times New Roman"/>
    </w:rPr>
  </w:style>
  <w:style w:type="character" w:customStyle="1" w:styleId="textbf">
    <w:name w:val="textbf"/>
    <w:uiPriority w:val="99"/>
    <w:qFormat/>
    <w:rsid w:val="00452551"/>
  </w:style>
  <w:style w:type="character" w:customStyle="1" w:styleId="textit">
    <w:name w:val="textit"/>
    <w:uiPriority w:val="99"/>
    <w:qFormat/>
    <w:rsid w:val="00452551"/>
  </w:style>
  <w:style w:type="character" w:customStyle="1" w:styleId="textdoc1">
    <w:name w:val="textdoc1"/>
    <w:uiPriority w:val="99"/>
    <w:qFormat/>
    <w:rsid w:val="00452551"/>
  </w:style>
  <w:style w:type="paragraph" w:customStyle="1" w:styleId="textdoc">
    <w:name w:val="textdoc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52551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52551"/>
  </w:style>
  <w:style w:type="paragraph" w:customStyle="1" w:styleId="normalrus">
    <w:name w:val="normalru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52551"/>
  </w:style>
  <w:style w:type="character" w:customStyle="1" w:styleId="num0">
    <w:name w:val="num0"/>
    <w:uiPriority w:val="99"/>
    <w:qFormat/>
    <w:rsid w:val="00452551"/>
  </w:style>
  <w:style w:type="paragraph" w:customStyle="1" w:styleId="Style27">
    <w:name w:val="Style27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52551"/>
  </w:style>
  <w:style w:type="character" w:customStyle="1" w:styleId="style80">
    <w:name w:val="style8"/>
    <w:uiPriority w:val="99"/>
    <w:qFormat/>
    <w:rsid w:val="00452551"/>
  </w:style>
  <w:style w:type="paragraph" w:customStyle="1" w:styleId="ptx2">
    <w:name w:val="ptx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52551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52551"/>
    <w:rPr>
      <w:b/>
    </w:rPr>
  </w:style>
  <w:style w:type="character" w:customStyle="1" w:styleId="ListLabel1">
    <w:name w:val="ListLabel 1"/>
    <w:uiPriority w:val="99"/>
    <w:qFormat/>
    <w:rsid w:val="00452551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52551"/>
  </w:style>
  <w:style w:type="character" w:customStyle="1" w:styleId="ListLabel3">
    <w:name w:val="ListLabel 3"/>
    <w:uiPriority w:val="99"/>
    <w:qFormat/>
    <w:rsid w:val="00452551"/>
    <w:rPr>
      <w:b/>
    </w:rPr>
  </w:style>
  <w:style w:type="character" w:customStyle="1" w:styleId="ListLabel4">
    <w:name w:val="ListLabel 4"/>
    <w:uiPriority w:val="99"/>
    <w:qFormat/>
    <w:rsid w:val="00452551"/>
  </w:style>
  <w:style w:type="character" w:customStyle="1" w:styleId="ListLabel5">
    <w:name w:val="ListLabel 5"/>
    <w:uiPriority w:val="99"/>
    <w:qFormat/>
    <w:rsid w:val="00452551"/>
    <w:rPr>
      <w:color w:val="00000A"/>
    </w:rPr>
  </w:style>
  <w:style w:type="character" w:customStyle="1" w:styleId="ListLabel6">
    <w:name w:val="ListLabel 6"/>
    <w:uiPriority w:val="99"/>
    <w:qFormat/>
    <w:rsid w:val="00452551"/>
    <w:rPr>
      <w:sz w:val="20"/>
    </w:rPr>
  </w:style>
  <w:style w:type="character" w:customStyle="1" w:styleId="2ff9">
    <w:name w:val="Название Знак2"/>
    <w:uiPriority w:val="99"/>
    <w:qFormat/>
    <w:locked/>
    <w:rsid w:val="00452551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52551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52551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52551"/>
    <w:rPr>
      <w:sz w:val="24"/>
    </w:rPr>
  </w:style>
  <w:style w:type="character" w:customStyle="1" w:styleId="2ffc">
    <w:name w:val="Текст выноски Знак2"/>
    <w:uiPriority w:val="99"/>
    <w:qFormat/>
    <w:locked/>
    <w:rsid w:val="00452551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52551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52551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52551"/>
  </w:style>
  <w:style w:type="character" w:customStyle="1" w:styleId="ft1846">
    <w:name w:val="ft1846"/>
    <w:uiPriority w:val="99"/>
    <w:qFormat/>
    <w:rsid w:val="00452551"/>
  </w:style>
  <w:style w:type="character" w:customStyle="1" w:styleId="ft1850">
    <w:name w:val="ft1850"/>
    <w:uiPriority w:val="99"/>
    <w:qFormat/>
    <w:rsid w:val="00452551"/>
  </w:style>
  <w:style w:type="character" w:customStyle="1" w:styleId="ft1994">
    <w:name w:val="ft1994"/>
    <w:uiPriority w:val="99"/>
    <w:qFormat/>
    <w:rsid w:val="00452551"/>
  </w:style>
  <w:style w:type="character" w:customStyle="1" w:styleId="ft2006">
    <w:name w:val="ft2006"/>
    <w:uiPriority w:val="99"/>
    <w:qFormat/>
    <w:rsid w:val="00452551"/>
  </w:style>
  <w:style w:type="character" w:customStyle="1" w:styleId="ft2181">
    <w:name w:val="ft2181"/>
    <w:uiPriority w:val="99"/>
    <w:qFormat/>
    <w:rsid w:val="00452551"/>
  </w:style>
  <w:style w:type="character" w:customStyle="1" w:styleId="ft2193">
    <w:name w:val="ft2193"/>
    <w:uiPriority w:val="99"/>
    <w:qFormat/>
    <w:rsid w:val="00452551"/>
  </w:style>
  <w:style w:type="character" w:customStyle="1" w:styleId="ft2205">
    <w:name w:val="ft2205"/>
    <w:uiPriority w:val="99"/>
    <w:qFormat/>
    <w:rsid w:val="00452551"/>
  </w:style>
  <w:style w:type="character" w:customStyle="1" w:styleId="ft2213">
    <w:name w:val="ft2213"/>
    <w:uiPriority w:val="99"/>
    <w:qFormat/>
    <w:rsid w:val="00452551"/>
  </w:style>
  <w:style w:type="character" w:customStyle="1" w:styleId="editsection">
    <w:name w:val="editsection"/>
    <w:uiPriority w:val="99"/>
    <w:qFormat/>
    <w:rsid w:val="00452551"/>
  </w:style>
  <w:style w:type="paragraph" w:customStyle="1" w:styleId="-10-11">
    <w:name w:val="А-10-11"/>
    <w:basedOn w:val="a2"/>
    <w:uiPriority w:val="99"/>
    <w:qFormat/>
    <w:rsid w:val="00452551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52551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52551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5255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52551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52551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52551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52551"/>
  </w:style>
  <w:style w:type="character" w:customStyle="1" w:styleId="1113">
    <w:name w:val="Сильное выделение111"/>
    <w:uiPriority w:val="99"/>
    <w:qFormat/>
    <w:rsid w:val="00452551"/>
    <w:rPr>
      <w:b/>
    </w:rPr>
  </w:style>
  <w:style w:type="paragraph" w:customStyle="1" w:styleId="HTML1a">
    <w:name w:val="Стандартный HTML1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52551"/>
  </w:style>
  <w:style w:type="character" w:customStyle="1" w:styleId="reference-text">
    <w:name w:val="reference-text"/>
    <w:uiPriority w:val="99"/>
    <w:qFormat/>
    <w:rsid w:val="00452551"/>
  </w:style>
  <w:style w:type="paragraph" w:customStyle="1" w:styleId="snip1">
    <w:name w:val="snip1"/>
    <w:basedOn w:val="a2"/>
    <w:uiPriority w:val="99"/>
    <w:qFormat/>
    <w:rsid w:val="00452551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52551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5255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525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52551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52551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52551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52551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52551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52551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52551"/>
    <w:rPr>
      <w:b/>
      <w:sz w:val="28"/>
    </w:rPr>
  </w:style>
  <w:style w:type="character" w:customStyle="1" w:styleId="4120">
    <w:name w:val="Знак Знак412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52551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52551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52551"/>
    <w:rPr>
      <w:sz w:val="24"/>
    </w:rPr>
  </w:style>
  <w:style w:type="character" w:customStyle="1" w:styleId="5120">
    <w:name w:val="Знак Знак51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52551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52551"/>
    <w:rPr>
      <w:sz w:val="16"/>
    </w:rPr>
  </w:style>
  <w:style w:type="character" w:customStyle="1" w:styleId="502">
    <w:name w:val="Знак Знак502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52551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52551"/>
    <w:rPr>
      <w:sz w:val="24"/>
      <w:lang w:val="ru-RU" w:eastAsia="ru-RU"/>
    </w:rPr>
  </w:style>
  <w:style w:type="character" w:customStyle="1" w:styleId="5210">
    <w:name w:val="Знак5 Знак21"/>
    <w:uiPriority w:val="99"/>
    <w:rsid w:val="00452551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52551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52551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52551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52551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52551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52551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52551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52551"/>
    <w:rPr>
      <w:b/>
      <w:sz w:val="28"/>
    </w:rPr>
  </w:style>
  <w:style w:type="character" w:customStyle="1" w:styleId="4130">
    <w:name w:val="Знак Знак413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52551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52551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52551"/>
    <w:rPr>
      <w:sz w:val="24"/>
    </w:rPr>
  </w:style>
  <w:style w:type="character" w:customStyle="1" w:styleId="513">
    <w:name w:val="Знак Знак513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52551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52551"/>
    <w:rPr>
      <w:sz w:val="16"/>
    </w:rPr>
  </w:style>
  <w:style w:type="character" w:customStyle="1" w:styleId="503">
    <w:name w:val="Знак Знак503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52551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52551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52551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52551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52551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52551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52551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52551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52551"/>
    <w:rPr>
      <w:b/>
      <w:sz w:val="28"/>
    </w:rPr>
  </w:style>
  <w:style w:type="character" w:customStyle="1" w:styleId="4140">
    <w:name w:val="Знак Знак414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52551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52551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52551"/>
    <w:rPr>
      <w:sz w:val="24"/>
    </w:rPr>
  </w:style>
  <w:style w:type="character" w:customStyle="1" w:styleId="514">
    <w:name w:val="Знак Знак514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52551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52551"/>
    <w:rPr>
      <w:sz w:val="16"/>
    </w:rPr>
  </w:style>
  <w:style w:type="character" w:customStyle="1" w:styleId="504">
    <w:name w:val="Знак Знак504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52551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52551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52551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52551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52551"/>
    <w:rPr>
      <w:sz w:val="24"/>
    </w:rPr>
  </w:style>
  <w:style w:type="character" w:customStyle="1" w:styleId="77">
    <w:name w:val="Знак Знак77"/>
    <w:uiPriority w:val="99"/>
    <w:qFormat/>
    <w:rsid w:val="00452551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52551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52551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52551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52551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52551"/>
    <w:rPr>
      <w:b/>
      <w:sz w:val="28"/>
    </w:rPr>
  </w:style>
  <w:style w:type="character" w:customStyle="1" w:styleId="415">
    <w:name w:val="Знак Знак415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52551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52551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52551"/>
    <w:rPr>
      <w:sz w:val="24"/>
    </w:rPr>
  </w:style>
  <w:style w:type="character" w:customStyle="1" w:styleId="515">
    <w:name w:val="Знак Знак515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52551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52551"/>
    <w:rPr>
      <w:sz w:val="16"/>
    </w:rPr>
  </w:style>
  <w:style w:type="character" w:customStyle="1" w:styleId="505">
    <w:name w:val="Знак Знак505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52551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52551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52551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52551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52551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52551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52551"/>
    <w:rPr>
      <w:sz w:val="24"/>
    </w:rPr>
  </w:style>
  <w:style w:type="character" w:customStyle="1" w:styleId="780">
    <w:name w:val="Знак Знак78"/>
    <w:uiPriority w:val="99"/>
    <w:qFormat/>
    <w:rsid w:val="00452551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52551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52551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52551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52551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52551"/>
    <w:rPr>
      <w:b/>
      <w:sz w:val="28"/>
    </w:rPr>
  </w:style>
  <w:style w:type="character" w:customStyle="1" w:styleId="416">
    <w:name w:val="Знак Знак416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52551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52551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52551"/>
    <w:rPr>
      <w:sz w:val="24"/>
    </w:rPr>
  </w:style>
  <w:style w:type="character" w:customStyle="1" w:styleId="516">
    <w:name w:val="Знак Знак516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52551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52551"/>
    <w:rPr>
      <w:sz w:val="16"/>
    </w:rPr>
  </w:style>
  <w:style w:type="character" w:customStyle="1" w:styleId="506">
    <w:name w:val="Знак Знак506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52551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52551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52551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52551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52551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52551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5255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52551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52551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525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52551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52551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52551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5255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52551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5255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525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525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525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52551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525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525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525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525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52551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52551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52551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52551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52551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52551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52551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52551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5255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52551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525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52551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52551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52551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52551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52551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52551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525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52551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52551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5255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5255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52551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52551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52551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525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52551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52551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52551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52551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52551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52551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52551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52551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52551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52551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52551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52551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52551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52551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52551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52551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52551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52551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5255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52551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5255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525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52551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5255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5255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52551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5255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5255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52551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5255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52551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52551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52551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525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5255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52551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525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52551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525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525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525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525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525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525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525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525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525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5255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5255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52551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525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525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525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525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525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52551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52551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52551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525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52551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52551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52551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52551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52551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52551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52551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52551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52551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52551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52551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52551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52551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52551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52551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52551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52551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5255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52551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52551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52551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52551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52551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52551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52551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52551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52551"/>
    <w:rPr>
      <w:sz w:val="22"/>
    </w:rPr>
  </w:style>
  <w:style w:type="character" w:customStyle="1" w:styleId="useremail">
    <w:name w:val="useremail"/>
    <w:uiPriority w:val="99"/>
    <w:qFormat/>
    <w:rsid w:val="00452551"/>
    <w:rPr>
      <w:b/>
      <w:color w:val="555555"/>
    </w:rPr>
  </w:style>
  <w:style w:type="character" w:customStyle="1" w:styleId="sel1">
    <w:name w:val="sel1"/>
    <w:basedOn w:val="a3"/>
    <w:uiPriority w:val="99"/>
    <w:qFormat/>
    <w:rsid w:val="00452551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52551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52551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52551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52551"/>
    <w:rPr>
      <w:rFonts w:cs="Times New Roman"/>
    </w:rPr>
  </w:style>
  <w:style w:type="character" w:customStyle="1" w:styleId="at3">
    <w:name w:val="at3"/>
    <w:basedOn w:val="a3"/>
    <w:uiPriority w:val="99"/>
    <w:qFormat/>
    <w:rsid w:val="00452551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52551"/>
    <w:rPr>
      <w:rFonts w:cs="Times New Roman"/>
    </w:rPr>
  </w:style>
  <w:style w:type="character" w:customStyle="1" w:styleId="tooltipextranews">
    <w:name w:val="tooltip_extranews"/>
    <w:uiPriority w:val="99"/>
    <w:qFormat/>
    <w:rsid w:val="00452551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52551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52551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52551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52551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52551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52551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52551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52551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5255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52551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52551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52551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52551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52551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52551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52551"/>
  </w:style>
  <w:style w:type="character" w:customStyle="1" w:styleId="WW-Absatz-Standardschriftart">
    <w:name w:val="WW-Absatz-Standardschriftart"/>
    <w:uiPriority w:val="99"/>
    <w:qFormat/>
    <w:rsid w:val="00452551"/>
  </w:style>
  <w:style w:type="character" w:customStyle="1" w:styleId="FontStyle150">
    <w:name w:val="Font Style15"/>
    <w:basedOn w:val="1fff5"/>
    <w:uiPriority w:val="99"/>
    <w:qFormat/>
    <w:rsid w:val="00452551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52551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52551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52551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52551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52551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52551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52551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52551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52551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52551"/>
    <w:rPr>
      <w:rFonts w:cs="Times New Roman"/>
    </w:rPr>
  </w:style>
  <w:style w:type="character" w:customStyle="1" w:styleId="mr1">
    <w:name w:val="mr1"/>
    <w:basedOn w:val="a3"/>
    <w:uiPriority w:val="99"/>
    <w:qFormat/>
    <w:rsid w:val="00452551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52551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52551"/>
    <w:rPr>
      <w:rFonts w:cs="Times New Roman"/>
    </w:rPr>
  </w:style>
  <w:style w:type="character" w:customStyle="1" w:styleId="bod1">
    <w:name w:val="bod1"/>
    <w:basedOn w:val="a3"/>
    <w:uiPriority w:val="99"/>
    <w:qFormat/>
    <w:rsid w:val="00452551"/>
    <w:rPr>
      <w:rFonts w:cs="Times New Roman"/>
    </w:rPr>
  </w:style>
  <w:style w:type="paragraph" w:customStyle="1" w:styleId="911">
    <w:name w:val="Знак91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5255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52551"/>
  </w:style>
  <w:style w:type="character" w:customStyle="1" w:styleId="contextualspellingandgrammarerror">
    <w:name w:val="contextualspellingandgrammarerror"/>
    <w:uiPriority w:val="99"/>
    <w:qFormat/>
    <w:rsid w:val="00452551"/>
  </w:style>
  <w:style w:type="character" w:customStyle="1" w:styleId="normaltextrun1">
    <w:name w:val="normaltextrun1"/>
    <w:uiPriority w:val="99"/>
    <w:qFormat/>
    <w:rsid w:val="00452551"/>
  </w:style>
  <w:style w:type="character" w:customStyle="1" w:styleId="eop">
    <w:name w:val="eop"/>
    <w:uiPriority w:val="99"/>
    <w:qFormat/>
    <w:rsid w:val="00452551"/>
  </w:style>
  <w:style w:type="character" w:customStyle="1" w:styleId="NormalWebChar">
    <w:name w:val="Normal (Web) Char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52551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52551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52551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52551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52551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525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52551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5255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52551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52551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52551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52551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52551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52551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52551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52551"/>
    <w:rPr>
      <w:b/>
      <w:sz w:val="28"/>
    </w:rPr>
  </w:style>
  <w:style w:type="character" w:customStyle="1" w:styleId="86">
    <w:name w:val="Знак Знак86"/>
    <w:uiPriority w:val="99"/>
    <w:rsid w:val="00452551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525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52551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52551"/>
  </w:style>
  <w:style w:type="character" w:customStyle="1" w:styleId="2310">
    <w:name w:val="Знак Знак23 Знак1"/>
    <w:uiPriority w:val="99"/>
    <w:locked/>
    <w:rsid w:val="00452551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52551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52551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52551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52551"/>
    <w:rPr>
      <w:sz w:val="24"/>
    </w:rPr>
  </w:style>
  <w:style w:type="character" w:customStyle="1" w:styleId="518">
    <w:name w:val="Знак Знак518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52551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52551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525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52551"/>
    <w:rPr>
      <w:sz w:val="16"/>
    </w:rPr>
  </w:style>
  <w:style w:type="character" w:customStyle="1" w:styleId="508">
    <w:name w:val="Знак Знак508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52551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52551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52551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5255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52551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525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52551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52551"/>
    <w:rPr>
      <w:color w:val="808080"/>
    </w:rPr>
  </w:style>
  <w:style w:type="character" w:customStyle="1" w:styleId="552">
    <w:name w:val="Знак Знак552"/>
    <w:uiPriority w:val="99"/>
    <w:qFormat/>
    <w:locked/>
    <w:rsid w:val="00452551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525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52551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52551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52551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52551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52551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52551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525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525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525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525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525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52551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52551"/>
    <w:rPr>
      <w:b/>
      <w:sz w:val="28"/>
    </w:rPr>
  </w:style>
  <w:style w:type="character" w:customStyle="1" w:styleId="702">
    <w:name w:val="Знак Знак702"/>
    <w:uiPriority w:val="99"/>
    <w:qFormat/>
    <w:rsid w:val="00452551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52551"/>
    <w:rPr>
      <w:b/>
      <w:sz w:val="28"/>
    </w:rPr>
  </w:style>
  <w:style w:type="character" w:customStyle="1" w:styleId="682">
    <w:name w:val="Знак Знак682"/>
    <w:uiPriority w:val="99"/>
    <w:qFormat/>
    <w:rsid w:val="00452551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52551"/>
    <w:rPr>
      <w:b/>
    </w:rPr>
  </w:style>
  <w:style w:type="paragraph" w:customStyle="1" w:styleId="HTML21">
    <w:name w:val="Стандартный HTML2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5255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52551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52551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52551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525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52551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525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52551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52551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52551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52551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52551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52551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52551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52551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52551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52551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525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52551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52551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52551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52551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52551"/>
    <w:rPr>
      <w:sz w:val="24"/>
    </w:rPr>
  </w:style>
  <w:style w:type="character" w:customStyle="1" w:styleId="5170">
    <w:name w:val="Знак Знак517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52551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52551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52551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52551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52551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52551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525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52551"/>
    <w:rPr>
      <w:sz w:val="16"/>
    </w:rPr>
  </w:style>
  <w:style w:type="character" w:customStyle="1" w:styleId="507">
    <w:name w:val="Знак Знак507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52551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52551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525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52551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52551"/>
    <w:rPr>
      <w:color w:val="808080"/>
    </w:rPr>
  </w:style>
  <w:style w:type="character" w:customStyle="1" w:styleId="5510">
    <w:name w:val="Знак Знак551"/>
    <w:uiPriority w:val="99"/>
    <w:qFormat/>
    <w:locked/>
    <w:rsid w:val="00452551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525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52551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52551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52551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52551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52551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52551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525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525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525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525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525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52551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52551"/>
    <w:rPr>
      <w:b/>
      <w:sz w:val="28"/>
    </w:rPr>
  </w:style>
  <w:style w:type="character" w:customStyle="1" w:styleId="701">
    <w:name w:val="Знак Знак701"/>
    <w:uiPriority w:val="99"/>
    <w:qFormat/>
    <w:rsid w:val="00452551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52551"/>
    <w:rPr>
      <w:b/>
      <w:sz w:val="28"/>
    </w:rPr>
  </w:style>
  <w:style w:type="character" w:customStyle="1" w:styleId="6810">
    <w:name w:val="Знак Знак681"/>
    <w:uiPriority w:val="99"/>
    <w:qFormat/>
    <w:rsid w:val="00452551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52551"/>
    <w:rPr>
      <w:b/>
    </w:rPr>
  </w:style>
  <w:style w:type="paragraph" w:customStyle="1" w:styleId="HTML31">
    <w:name w:val="Стандартный HTML3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52551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52551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52551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52551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52551"/>
    <w:rPr>
      <w:b/>
    </w:rPr>
  </w:style>
  <w:style w:type="character" w:customStyle="1" w:styleId="1115">
    <w:name w:val="Слабая ссылка111"/>
    <w:uiPriority w:val="99"/>
    <w:qFormat/>
    <w:rsid w:val="00452551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52551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52551"/>
    <w:rPr>
      <w:b/>
      <w:smallCaps/>
      <w:spacing w:val="5"/>
    </w:rPr>
  </w:style>
  <w:style w:type="character" w:customStyle="1" w:styleId="3ff9">
    <w:name w:val="Замещающий текст3"/>
    <w:uiPriority w:val="99"/>
    <w:rsid w:val="00452551"/>
    <w:rPr>
      <w:color w:val="808080"/>
    </w:rPr>
  </w:style>
  <w:style w:type="character" w:customStyle="1" w:styleId="1260">
    <w:name w:val="Знак1 Знак Знак26"/>
    <w:uiPriority w:val="99"/>
    <w:locked/>
    <w:rsid w:val="00452551"/>
    <w:rPr>
      <w:sz w:val="24"/>
    </w:rPr>
  </w:style>
  <w:style w:type="character" w:customStyle="1" w:styleId="1272">
    <w:name w:val="Знак1 Знак Знак27"/>
    <w:uiPriority w:val="99"/>
    <w:locked/>
    <w:rsid w:val="00452551"/>
    <w:rPr>
      <w:sz w:val="24"/>
    </w:rPr>
  </w:style>
  <w:style w:type="character" w:customStyle="1" w:styleId="7d">
    <w:name w:val="Без интервала Знак7"/>
    <w:uiPriority w:val="99"/>
    <w:locked/>
    <w:rsid w:val="00452551"/>
    <w:rPr>
      <w:sz w:val="24"/>
      <w:lang w:eastAsia="en-US"/>
    </w:rPr>
  </w:style>
  <w:style w:type="character" w:customStyle="1" w:styleId="393">
    <w:name w:val="Знак Знак393"/>
    <w:uiPriority w:val="99"/>
    <w:rsid w:val="00452551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52551"/>
    <w:rPr>
      <w:b/>
      <w:sz w:val="28"/>
    </w:rPr>
  </w:style>
  <w:style w:type="character" w:customStyle="1" w:styleId="373">
    <w:name w:val="Знак Знак373"/>
    <w:uiPriority w:val="99"/>
    <w:rsid w:val="00452551"/>
    <w:rPr>
      <w:b/>
      <w:i/>
      <w:sz w:val="26"/>
    </w:rPr>
  </w:style>
  <w:style w:type="character" w:customStyle="1" w:styleId="363">
    <w:name w:val="Знак Знак363"/>
    <w:uiPriority w:val="99"/>
    <w:rsid w:val="00452551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52551"/>
    <w:rPr>
      <w:sz w:val="24"/>
      <w:lang w:val="ru-RU" w:eastAsia="ru-RU"/>
    </w:rPr>
  </w:style>
  <w:style w:type="character" w:customStyle="1" w:styleId="3430">
    <w:name w:val="Знак Знак343"/>
    <w:uiPriority w:val="99"/>
    <w:rsid w:val="00452551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52551"/>
    <w:rPr>
      <w:sz w:val="16"/>
    </w:rPr>
  </w:style>
  <w:style w:type="character" w:customStyle="1" w:styleId="Heading122">
    <w:name w:val="Heading 12 Знак Знак2"/>
    <w:uiPriority w:val="99"/>
    <w:qFormat/>
    <w:rsid w:val="00452551"/>
    <w:rPr>
      <w:rFonts w:ascii="Courier New" w:hAnsi="Courier New"/>
    </w:rPr>
  </w:style>
  <w:style w:type="character" w:customStyle="1" w:styleId="3140">
    <w:name w:val="Знак Знак314"/>
    <w:uiPriority w:val="99"/>
    <w:rsid w:val="00452551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52551"/>
    <w:rPr>
      <w:sz w:val="24"/>
    </w:rPr>
  </w:style>
  <w:style w:type="character" w:customStyle="1" w:styleId="293">
    <w:name w:val="Знак Знак293"/>
    <w:uiPriority w:val="99"/>
    <w:rsid w:val="00452551"/>
    <w:rPr>
      <w:sz w:val="24"/>
    </w:rPr>
  </w:style>
  <w:style w:type="character" w:customStyle="1" w:styleId="7130">
    <w:name w:val="Знак Знак713"/>
    <w:uiPriority w:val="99"/>
    <w:rsid w:val="00452551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525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52551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52551"/>
    <w:rPr>
      <w:rFonts w:ascii="Tahoma" w:hAnsi="Tahoma"/>
    </w:rPr>
  </w:style>
  <w:style w:type="character" w:customStyle="1" w:styleId="273">
    <w:name w:val="Знак Знак273"/>
    <w:uiPriority w:val="99"/>
    <w:qFormat/>
    <w:rsid w:val="00452551"/>
    <w:rPr>
      <w:sz w:val="24"/>
    </w:rPr>
  </w:style>
  <w:style w:type="character" w:customStyle="1" w:styleId="1090">
    <w:name w:val="Знак Знак109"/>
    <w:uiPriority w:val="99"/>
    <w:locked/>
    <w:rsid w:val="00452551"/>
    <w:rPr>
      <w:sz w:val="16"/>
      <w:lang w:val="ru-RU" w:eastAsia="ru-RU"/>
    </w:rPr>
  </w:style>
  <w:style w:type="character" w:customStyle="1" w:styleId="626">
    <w:name w:val="Знак Знак626"/>
    <w:uiPriority w:val="99"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52551"/>
    <w:rPr>
      <w:sz w:val="24"/>
      <w:lang w:val="en-US"/>
    </w:rPr>
  </w:style>
  <w:style w:type="character" w:customStyle="1" w:styleId="1231">
    <w:name w:val="Знак Знак123"/>
    <w:uiPriority w:val="99"/>
    <w:rsid w:val="00452551"/>
    <w:rPr>
      <w:sz w:val="16"/>
    </w:rPr>
  </w:style>
  <w:style w:type="character" w:customStyle="1" w:styleId="1350">
    <w:name w:val="Знак Знак135"/>
    <w:uiPriority w:val="99"/>
    <w:rsid w:val="00452551"/>
    <w:rPr>
      <w:lang w:val="ru-RU" w:eastAsia="ru-RU"/>
    </w:rPr>
  </w:style>
  <w:style w:type="character" w:customStyle="1" w:styleId="16100">
    <w:name w:val="Знак Знак1610"/>
    <w:uiPriority w:val="99"/>
    <w:locked/>
    <w:rsid w:val="00452551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52551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52551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52551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52551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52551"/>
    <w:rPr>
      <w:rFonts w:ascii="Arial" w:hAnsi="Arial"/>
      <w:sz w:val="22"/>
    </w:rPr>
  </w:style>
  <w:style w:type="character" w:customStyle="1" w:styleId="199">
    <w:name w:val="Знак Знак199"/>
    <w:uiPriority w:val="99"/>
    <w:rsid w:val="00452551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52551"/>
    <w:rPr>
      <w:rFonts w:ascii="Courier New" w:hAnsi="Courier New"/>
    </w:rPr>
  </w:style>
  <w:style w:type="character" w:customStyle="1" w:styleId="179">
    <w:name w:val="Знак Знак179"/>
    <w:uiPriority w:val="99"/>
    <w:rsid w:val="00452551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52551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52551"/>
    <w:rPr>
      <w:sz w:val="24"/>
    </w:rPr>
  </w:style>
  <w:style w:type="character" w:customStyle="1" w:styleId="5200">
    <w:name w:val="Знак Знак520"/>
    <w:uiPriority w:val="99"/>
    <w:rsid w:val="00452551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52551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52551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52551"/>
    <w:rPr>
      <w:b/>
      <w:sz w:val="28"/>
    </w:rPr>
  </w:style>
  <w:style w:type="character" w:customStyle="1" w:styleId="800">
    <w:name w:val="Знак Знак80"/>
    <w:uiPriority w:val="99"/>
    <w:rsid w:val="00452551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52551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52551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525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52551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52551"/>
  </w:style>
  <w:style w:type="character" w:customStyle="1" w:styleId="2380">
    <w:name w:val="Знак Знак23 Знак8"/>
    <w:uiPriority w:val="99"/>
    <w:locked/>
    <w:rsid w:val="00452551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52551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52551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52551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52551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52551"/>
    <w:rPr>
      <w:sz w:val="24"/>
    </w:rPr>
  </w:style>
  <w:style w:type="character" w:customStyle="1" w:styleId="51100">
    <w:name w:val="Знак Знак5110"/>
    <w:uiPriority w:val="99"/>
    <w:locked/>
    <w:rsid w:val="00452551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52551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52551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52551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52551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52551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52551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525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52551"/>
    <w:rPr>
      <w:sz w:val="16"/>
    </w:rPr>
  </w:style>
  <w:style w:type="character" w:customStyle="1" w:styleId="509">
    <w:name w:val="Знак Знак509"/>
    <w:uiPriority w:val="99"/>
    <w:locked/>
    <w:rsid w:val="00452551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52551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52551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525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52551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52551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525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52551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52551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52551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52551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52551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52551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52551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52551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52551"/>
    <w:rPr>
      <w:lang w:val="ru-RU" w:eastAsia="ru-RU"/>
    </w:rPr>
  </w:style>
  <w:style w:type="character" w:customStyle="1" w:styleId="563">
    <w:name w:val="Знак Знак563"/>
    <w:uiPriority w:val="99"/>
    <w:locked/>
    <w:rsid w:val="00452551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52551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525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525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525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525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525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52551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52551"/>
    <w:rPr>
      <w:b/>
      <w:sz w:val="28"/>
    </w:rPr>
  </w:style>
  <w:style w:type="character" w:customStyle="1" w:styleId="703">
    <w:name w:val="Знак Знак703"/>
    <w:uiPriority w:val="99"/>
    <w:rsid w:val="00452551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52551"/>
    <w:rPr>
      <w:b/>
      <w:sz w:val="28"/>
    </w:rPr>
  </w:style>
  <w:style w:type="character" w:customStyle="1" w:styleId="683">
    <w:name w:val="Знак Знак683"/>
    <w:uiPriority w:val="99"/>
    <w:rsid w:val="00452551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52551"/>
  </w:style>
  <w:style w:type="character" w:customStyle="1" w:styleId="HeaderChar2">
    <w:name w:val="Header Char2"/>
    <w:uiPriority w:val="99"/>
    <w:locked/>
    <w:rsid w:val="00452551"/>
    <w:rPr>
      <w:sz w:val="24"/>
    </w:rPr>
  </w:style>
  <w:style w:type="character" w:customStyle="1" w:styleId="FooterChar2">
    <w:name w:val="Footer Char2"/>
    <w:uiPriority w:val="99"/>
    <w:locked/>
    <w:rsid w:val="00452551"/>
    <w:rPr>
      <w:sz w:val="24"/>
    </w:rPr>
  </w:style>
  <w:style w:type="character" w:customStyle="1" w:styleId="EndnoteTextChar2">
    <w:name w:val="Endnote Text Char2"/>
    <w:uiPriority w:val="99"/>
    <w:locked/>
    <w:rsid w:val="00452551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52551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52551"/>
    <w:rPr>
      <w:sz w:val="24"/>
      <w:lang w:val="en-US"/>
    </w:rPr>
  </w:style>
  <w:style w:type="character" w:customStyle="1" w:styleId="SubtitleChar2">
    <w:name w:val="Subtitle Char2"/>
    <w:uiPriority w:val="99"/>
    <w:locked/>
    <w:rsid w:val="00452551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52551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52551"/>
    <w:rPr>
      <w:sz w:val="24"/>
    </w:rPr>
  </w:style>
  <w:style w:type="character" w:customStyle="1" w:styleId="BodyTextIndent2Char2">
    <w:name w:val="Body Text Indent 2 Char2"/>
    <w:uiPriority w:val="99"/>
    <w:locked/>
    <w:rsid w:val="00452551"/>
    <w:rPr>
      <w:sz w:val="24"/>
    </w:rPr>
  </w:style>
  <w:style w:type="character" w:customStyle="1" w:styleId="BodyTextIndent3Char2">
    <w:name w:val="Body Text Indent 3 Char2"/>
    <w:uiPriority w:val="99"/>
    <w:locked/>
    <w:rsid w:val="00452551"/>
    <w:rPr>
      <w:sz w:val="16"/>
    </w:rPr>
  </w:style>
  <w:style w:type="character" w:customStyle="1" w:styleId="DocumentMapChar2">
    <w:name w:val="Document Map Char2"/>
    <w:uiPriority w:val="99"/>
    <w:locked/>
    <w:rsid w:val="00452551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52551"/>
    <w:rPr>
      <w:sz w:val="16"/>
    </w:rPr>
  </w:style>
  <w:style w:type="character" w:customStyle="1" w:styleId="BalloonTextChar2">
    <w:name w:val="Balloon Text Char2"/>
    <w:uiPriority w:val="99"/>
    <w:locked/>
    <w:rsid w:val="00452551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52551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52551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52551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52551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52551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52551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52551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52551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52551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52551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52551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5255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52551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52551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525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525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52551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52551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52551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52551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52551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52551"/>
    <w:rPr>
      <w:i/>
      <w:color w:val="808080"/>
    </w:rPr>
  </w:style>
  <w:style w:type="character" w:customStyle="1" w:styleId="DefaultParagraphFont1">
    <w:name w:val="Default Paragraph Font1"/>
    <w:uiPriority w:val="99"/>
    <w:rsid w:val="00452551"/>
  </w:style>
  <w:style w:type="character" w:customStyle="1" w:styleId="PlaceholderText1">
    <w:name w:val="Placeholder Text1"/>
    <w:uiPriority w:val="99"/>
    <w:rsid w:val="00452551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52551"/>
    <w:rPr>
      <w:b/>
    </w:rPr>
  </w:style>
  <w:style w:type="character" w:customStyle="1" w:styleId="1102">
    <w:name w:val="Знак Знак110"/>
    <w:uiPriority w:val="99"/>
    <w:qFormat/>
    <w:rsid w:val="00452551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5255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52551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52551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52551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52551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52551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52551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52551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5255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52551"/>
  </w:style>
  <w:style w:type="paragraph" w:customStyle="1" w:styleId="3ffb">
    <w:name w:val="Подзаголовок3"/>
    <w:basedOn w:val="a2"/>
    <w:uiPriority w:val="99"/>
    <w:qFormat/>
    <w:rsid w:val="00452551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52551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52551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52551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52551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52551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52551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52551"/>
    <w:rPr>
      <w:sz w:val="16"/>
    </w:rPr>
  </w:style>
  <w:style w:type="character" w:customStyle="1" w:styleId="1211">
    <w:name w:val="Знак Знак121"/>
    <w:uiPriority w:val="99"/>
    <w:qFormat/>
    <w:locked/>
    <w:rsid w:val="00452551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52551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52551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52551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52551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52551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5255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52551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52551"/>
    <w:rPr>
      <w:b/>
      <w:i/>
      <w:color w:val="4F81BD"/>
    </w:rPr>
  </w:style>
  <w:style w:type="character" w:customStyle="1" w:styleId="2fffb">
    <w:name w:val="Слабая ссылка2"/>
    <w:uiPriority w:val="99"/>
    <w:rsid w:val="00452551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52551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52551"/>
    <w:rPr>
      <w:b/>
      <w:smallCaps/>
      <w:spacing w:val="5"/>
    </w:rPr>
  </w:style>
  <w:style w:type="character" w:customStyle="1" w:styleId="4fc">
    <w:name w:val="Замещающий текст4"/>
    <w:uiPriority w:val="99"/>
    <w:rsid w:val="00452551"/>
    <w:rPr>
      <w:color w:val="808080"/>
    </w:rPr>
  </w:style>
  <w:style w:type="character" w:customStyle="1" w:styleId="Heading4Char1">
    <w:name w:val="Heading 4 Char1"/>
    <w:uiPriority w:val="99"/>
    <w:locked/>
    <w:rsid w:val="00452551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52551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52551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52551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52551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52551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52551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52551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52551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52551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52551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52551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52551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52551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52551"/>
    <w:rPr>
      <w:rFonts w:cs="Times New Roman"/>
    </w:rPr>
  </w:style>
  <w:style w:type="paragraph" w:customStyle="1" w:styleId="10d">
    <w:name w:val="Обычный10"/>
    <w:uiPriority w:val="99"/>
    <w:qFormat/>
    <w:rsid w:val="00452551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52551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52551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52551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52551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52551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52551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52551"/>
    <w:rPr>
      <w:sz w:val="24"/>
    </w:rPr>
  </w:style>
  <w:style w:type="character" w:customStyle="1" w:styleId="624">
    <w:name w:val="Знак Знак624"/>
    <w:uiPriority w:val="99"/>
    <w:locked/>
    <w:rsid w:val="00452551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52551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525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52551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52551"/>
    <w:rPr>
      <w:b/>
    </w:rPr>
  </w:style>
  <w:style w:type="character" w:customStyle="1" w:styleId="affffffffff">
    <w:name w:val="текст Знак Знак"/>
    <w:uiPriority w:val="99"/>
    <w:qFormat/>
    <w:rsid w:val="00452551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525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52551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52551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52551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52551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52551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52551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52551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52551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52551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52551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5255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52551"/>
    <w:rPr>
      <w:rFonts w:cs="Times New Roman"/>
    </w:rPr>
  </w:style>
  <w:style w:type="character" w:customStyle="1" w:styleId="ft1067">
    <w:name w:val="ft1067"/>
    <w:basedOn w:val="a3"/>
    <w:uiPriority w:val="99"/>
    <w:qFormat/>
    <w:rsid w:val="00452551"/>
    <w:rPr>
      <w:rFonts w:cs="Times New Roman"/>
    </w:rPr>
  </w:style>
  <w:style w:type="character" w:customStyle="1" w:styleId="ft1144">
    <w:name w:val="ft1144"/>
    <w:basedOn w:val="a3"/>
    <w:uiPriority w:val="99"/>
    <w:qFormat/>
    <w:rsid w:val="00452551"/>
    <w:rPr>
      <w:rFonts w:cs="Times New Roman"/>
    </w:rPr>
  </w:style>
  <w:style w:type="character" w:customStyle="1" w:styleId="ft1207">
    <w:name w:val="ft1207"/>
    <w:basedOn w:val="a3"/>
    <w:uiPriority w:val="99"/>
    <w:qFormat/>
    <w:rsid w:val="00452551"/>
    <w:rPr>
      <w:rFonts w:cs="Times New Roman"/>
    </w:rPr>
  </w:style>
  <w:style w:type="character" w:customStyle="1" w:styleId="ft1213">
    <w:name w:val="ft1213"/>
    <w:basedOn w:val="a3"/>
    <w:uiPriority w:val="99"/>
    <w:qFormat/>
    <w:rsid w:val="00452551"/>
    <w:rPr>
      <w:rFonts w:cs="Times New Roman"/>
    </w:rPr>
  </w:style>
  <w:style w:type="character" w:customStyle="1" w:styleId="ft1214">
    <w:name w:val="ft1214"/>
    <w:basedOn w:val="a3"/>
    <w:uiPriority w:val="99"/>
    <w:qFormat/>
    <w:rsid w:val="00452551"/>
    <w:rPr>
      <w:rFonts w:cs="Times New Roman"/>
    </w:rPr>
  </w:style>
  <w:style w:type="character" w:customStyle="1" w:styleId="ft1289">
    <w:name w:val="ft1289"/>
    <w:basedOn w:val="a3"/>
    <w:uiPriority w:val="99"/>
    <w:qFormat/>
    <w:rsid w:val="00452551"/>
    <w:rPr>
      <w:rFonts w:cs="Times New Roman"/>
    </w:rPr>
  </w:style>
  <w:style w:type="character" w:customStyle="1" w:styleId="ft1311">
    <w:name w:val="ft1311"/>
    <w:basedOn w:val="a3"/>
    <w:uiPriority w:val="99"/>
    <w:qFormat/>
    <w:rsid w:val="00452551"/>
    <w:rPr>
      <w:rFonts w:cs="Times New Roman"/>
    </w:rPr>
  </w:style>
  <w:style w:type="character" w:customStyle="1" w:styleId="ft3008">
    <w:name w:val="ft3008"/>
    <w:basedOn w:val="a3"/>
    <w:uiPriority w:val="99"/>
    <w:qFormat/>
    <w:rsid w:val="00452551"/>
    <w:rPr>
      <w:rFonts w:cs="Times New Roman"/>
    </w:rPr>
  </w:style>
  <w:style w:type="character" w:customStyle="1" w:styleId="ft3181">
    <w:name w:val="ft3181"/>
    <w:basedOn w:val="a3"/>
    <w:uiPriority w:val="99"/>
    <w:qFormat/>
    <w:rsid w:val="00452551"/>
    <w:rPr>
      <w:rFonts w:cs="Times New Roman"/>
    </w:rPr>
  </w:style>
  <w:style w:type="character" w:customStyle="1" w:styleId="ft722">
    <w:name w:val="ft722"/>
    <w:basedOn w:val="a3"/>
    <w:uiPriority w:val="99"/>
    <w:qFormat/>
    <w:rsid w:val="00452551"/>
    <w:rPr>
      <w:rFonts w:cs="Times New Roman"/>
    </w:rPr>
  </w:style>
  <w:style w:type="character" w:customStyle="1" w:styleId="ft728">
    <w:name w:val="ft728"/>
    <w:basedOn w:val="a3"/>
    <w:uiPriority w:val="99"/>
    <w:qFormat/>
    <w:rsid w:val="00452551"/>
    <w:rPr>
      <w:rFonts w:cs="Times New Roman"/>
    </w:rPr>
  </w:style>
  <w:style w:type="character" w:customStyle="1" w:styleId="ft730">
    <w:name w:val="ft730"/>
    <w:basedOn w:val="a3"/>
    <w:uiPriority w:val="99"/>
    <w:qFormat/>
    <w:rsid w:val="00452551"/>
    <w:rPr>
      <w:rFonts w:cs="Times New Roman"/>
    </w:rPr>
  </w:style>
  <w:style w:type="character" w:customStyle="1" w:styleId="ft72">
    <w:name w:val="ft72"/>
    <w:basedOn w:val="a3"/>
    <w:uiPriority w:val="99"/>
    <w:qFormat/>
    <w:rsid w:val="00452551"/>
    <w:rPr>
      <w:rFonts w:cs="Times New Roman"/>
    </w:rPr>
  </w:style>
  <w:style w:type="character" w:customStyle="1" w:styleId="ft731">
    <w:name w:val="ft731"/>
    <w:basedOn w:val="a3"/>
    <w:uiPriority w:val="99"/>
    <w:qFormat/>
    <w:rsid w:val="00452551"/>
    <w:rPr>
      <w:rFonts w:cs="Times New Roman"/>
    </w:rPr>
  </w:style>
  <w:style w:type="character" w:customStyle="1" w:styleId="ft732">
    <w:name w:val="ft732"/>
    <w:basedOn w:val="a3"/>
    <w:uiPriority w:val="99"/>
    <w:qFormat/>
    <w:rsid w:val="00452551"/>
    <w:rPr>
      <w:rFonts w:cs="Times New Roman"/>
    </w:rPr>
  </w:style>
  <w:style w:type="character" w:customStyle="1" w:styleId="ft735">
    <w:name w:val="ft735"/>
    <w:basedOn w:val="a3"/>
    <w:uiPriority w:val="99"/>
    <w:qFormat/>
    <w:rsid w:val="00452551"/>
    <w:rPr>
      <w:rFonts w:cs="Times New Roman"/>
    </w:rPr>
  </w:style>
  <w:style w:type="character" w:customStyle="1" w:styleId="ft738">
    <w:name w:val="ft738"/>
    <w:basedOn w:val="a3"/>
    <w:uiPriority w:val="99"/>
    <w:qFormat/>
    <w:rsid w:val="00452551"/>
    <w:rPr>
      <w:rFonts w:cs="Times New Roman"/>
    </w:rPr>
  </w:style>
  <w:style w:type="character" w:customStyle="1" w:styleId="ft747">
    <w:name w:val="ft747"/>
    <w:basedOn w:val="a3"/>
    <w:uiPriority w:val="99"/>
    <w:qFormat/>
    <w:rsid w:val="00452551"/>
    <w:rPr>
      <w:rFonts w:cs="Times New Roman"/>
    </w:rPr>
  </w:style>
  <w:style w:type="character" w:customStyle="1" w:styleId="ft758">
    <w:name w:val="ft758"/>
    <w:basedOn w:val="a3"/>
    <w:uiPriority w:val="99"/>
    <w:qFormat/>
    <w:rsid w:val="00452551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52551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52551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52551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52551"/>
    <w:rPr>
      <w:rFonts w:cs="Times New Roman"/>
    </w:rPr>
  </w:style>
  <w:style w:type="character" w:customStyle="1" w:styleId="ft2109">
    <w:name w:val="ft2109"/>
    <w:basedOn w:val="a3"/>
    <w:uiPriority w:val="99"/>
    <w:qFormat/>
    <w:rsid w:val="00452551"/>
    <w:rPr>
      <w:rFonts w:cs="Times New Roman"/>
    </w:rPr>
  </w:style>
  <w:style w:type="character" w:customStyle="1" w:styleId="ft2121">
    <w:name w:val="ft2121"/>
    <w:basedOn w:val="a3"/>
    <w:uiPriority w:val="99"/>
    <w:qFormat/>
    <w:rsid w:val="00452551"/>
    <w:rPr>
      <w:rFonts w:cs="Times New Roman"/>
    </w:rPr>
  </w:style>
  <w:style w:type="character" w:customStyle="1" w:styleId="ft2130">
    <w:name w:val="ft2130"/>
    <w:basedOn w:val="a3"/>
    <w:uiPriority w:val="99"/>
    <w:qFormat/>
    <w:rsid w:val="00452551"/>
    <w:rPr>
      <w:rFonts w:cs="Times New Roman"/>
    </w:rPr>
  </w:style>
  <w:style w:type="character" w:customStyle="1" w:styleId="ft24421">
    <w:name w:val="ft24421"/>
    <w:uiPriority w:val="99"/>
    <w:qFormat/>
    <w:rsid w:val="00452551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52551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52551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52551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52551"/>
    <w:rPr>
      <w:rFonts w:cs="Times New Roman"/>
    </w:rPr>
  </w:style>
  <w:style w:type="character" w:customStyle="1" w:styleId="rvts15">
    <w:name w:val="rvts15"/>
    <w:basedOn w:val="a3"/>
    <w:uiPriority w:val="99"/>
    <w:qFormat/>
    <w:rsid w:val="00452551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525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525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525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52551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52551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52551"/>
    <w:rPr>
      <w:rFonts w:cs="Times New Roman"/>
    </w:rPr>
  </w:style>
  <w:style w:type="character" w:customStyle="1" w:styleId="ft404">
    <w:name w:val="ft404"/>
    <w:basedOn w:val="a3"/>
    <w:uiPriority w:val="99"/>
    <w:qFormat/>
    <w:rsid w:val="00452551"/>
    <w:rPr>
      <w:rFonts w:cs="Times New Roman"/>
    </w:rPr>
  </w:style>
  <w:style w:type="character" w:customStyle="1" w:styleId="ft2">
    <w:name w:val="ft2"/>
    <w:basedOn w:val="a3"/>
    <w:uiPriority w:val="99"/>
    <w:qFormat/>
    <w:rsid w:val="00452551"/>
    <w:rPr>
      <w:rFonts w:cs="Times New Roman"/>
    </w:rPr>
  </w:style>
  <w:style w:type="character" w:customStyle="1" w:styleId="ft405">
    <w:name w:val="ft405"/>
    <w:basedOn w:val="a3"/>
    <w:uiPriority w:val="99"/>
    <w:qFormat/>
    <w:rsid w:val="00452551"/>
    <w:rPr>
      <w:rFonts w:cs="Times New Roman"/>
    </w:rPr>
  </w:style>
  <w:style w:type="character" w:customStyle="1" w:styleId="ft407">
    <w:name w:val="ft407"/>
    <w:basedOn w:val="a3"/>
    <w:uiPriority w:val="99"/>
    <w:qFormat/>
    <w:rsid w:val="00452551"/>
    <w:rPr>
      <w:rFonts w:cs="Times New Roman"/>
    </w:rPr>
  </w:style>
  <w:style w:type="character" w:customStyle="1" w:styleId="ft411">
    <w:name w:val="ft411"/>
    <w:basedOn w:val="a3"/>
    <w:uiPriority w:val="99"/>
    <w:qFormat/>
    <w:rsid w:val="00452551"/>
    <w:rPr>
      <w:rFonts w:cs="Times New Roman"/>
    </w:rPr>
  </w:style>
  <w:style w:type="character" w:customStyle="1" w:styleId="ft416">
    <w:name w:val="ft416"/>
    <w:basedOn w:val="a3"/>
    <w:uiPriority w:val="99"/>
    <w:qFormat/>
    <w:rsid w:val="00452551"/>
    <w:rPr>
      <w:rFonts w:cs="Times New Roman"/>
    </w:rPr>
  </w:style>
  <w:style w:type="character" w:customStyle="1" w:styleId="ft438">
    <w:name w:val="ft438"/>
    <w:basedOn w:val="a3"/>
    <w:uiPriority w:val="99"/>
    <w:qFormat/>
    <w:rsid w:val="00452551"/>
    <w:rPr>
      <w:rFonts w:cs="Times New Roman"/>
    </w:rPr>
  </w:style>
  <w:style w:type="character" w:customStyle="1" w:styleId="ft461">
    <w:name w:val="ft461"/>
    <w:basedOn w:val="a3"/>
    <w:uiPriority w:val="99"/>
    <w:qFormat/>
    <w:rsid w:val="00452551"/>
    <w:rPr>
      <w:rFonts w:cs="Times New Roman"/>
    </w:rPr>
  </w:style>
  <w:style w:type="character" w:customStyle="1" w:styleId="ft485">
    <w:name w:val="ft485"/>
    <w:basedOn w:val="a3"/>
    <w:uiPriority w:val="99"/>
    <w:qFormat/>
    <w:rsid w:val="00452551"/>
    <w:rPr>
      <w:rFonts w:cs="Times New Roman"/>
    </w:rPr>
  </w:style>
  <w:style w:type="character" w:customStyle="1" w:styleId="ft507">
    <w:name w:val="ft507"/>
    <w:basedOn w:val="a3"/>
    <w:uiPriority w:val="99"/>
    <w:qFormat/>
    <w:rsid w:val="00452551"/>
    <w:rPr>
      <w:rFonts w:cs="Times New Roman"/>
    </w:rPr>
  </w:style>
  <w:style w:type="character" w:customStyle="1" w:styleId="ft464">
    <w:name w:val="ft464"/>
    <w:basedOn w:val="a3"/>
    <w:uiPriority w:val="99"/>
    <w:qFormat/>
    <w:rsid w:val="00452551"/>
    <w:rPr>
      <w:rFonts w:cs="Times New Roman"/>
    </w:rPr>
  </w:style>
  <w:style w:type="character" w:customStyle="1" w:styleId="ft515">
    <w:name w:val="ft515"/>
    <w:basedOn w:val="a3"/>
    <w:uiPriority w:val="99"/>
    <w:qFormat/>
    <w:rsid w:val="00452551"/>
    <w:rPr>
      <w:rFonts w:cs="Times New Roman"/>
    </w:rPr>
  </w:style>
  <w:style w:type="character" w:customStyle="1" w:styleId="ft518">
    <w:name w:val="ft518"/>
    <w:basedOn w:val="a3"/>
    <w:uiPriority w:val="99"/>
    <w:qFormat/>
    <w:rsid w:val="00452551"/>
    <w:rPr>
      <w:rFonts w:cs="Times New Roman"/>
    </w:rPr>
  </w:style>
  <w:style w:type="character" w:customStyle="1" w:styleId="ft521">
    <w:name w:val="ft521"/>
    <w:basedOn w:val="a3"/>
    <w:uiPriority w:val="99"/>
    <w:qFormat/>
    <w:rsid w:val="00452551"/>
    <w:rPr>
      <w:rFonts w:cs="Times New Roman"/>
    </w:rPr>
  </w:style>
  <w:style w:type="character" w:customStyle="1" w:styleId="ft525">
    <w:name w:val="ft525"/>
    <w:basedOn w:val="a3"/>
    <w:uiPriority w:val="99"/>
    <w:qFormat/>
    <w:rsid w:val="00452551"/>
    <w:rPr>
      <w:rFonts w:cs="Times New Roman"/>
    </w:rPr>
  </w:style>
  <w:style w:type="character" w:customStyle="1" w:styleId="ft549">
    <w:name w:val="ft549"/>
    <w:basedOn w:val="a3"/>
    <w:uiPriority w:val="99"/>
    <w:qFormat/>
    <w:rsid w:val="00452551"/>
    <w:rPr>
      <w:rFonts w:cs="Times New Roman"/>
    </w:rPr>
  </w:style>
  <w:style w:type="character" w:customStyle="1" w:styleId="ft554">
    <w:name w:val="ft554"/>
    <w:basedOn w:val="a3"/>
    <w:uiPriority w:val="99"/>
    <w:qFormat/>
    <w:rsid w:val="00452551"/>
    <w:rPr>
      <w:rFonts w:cs="Times New Roman"/>
    </w:rPr>
  </w:style>
  <w:style w:type="character" w:customStyle="1" w:styleId="ft557">
    <w:name w:val="ft557"/>
    <w:basedOn w:val="a3"/>
    <w:uiPriority w:val="99"/>
    <w:qFormat/>
    <w:rsid w:val="00452551"/>
    <w:rPr>
      <w:rFonts w:cs="Times New Roman"/>
    </w:rPr>
  </w:style>
  <w:style w:type="character" w:customStyle="1" w:styleId="ft561">
    <w:name w:val="ft561"/>
    <w:basedOn w:val="a3"/>
    <w:uiPriority w:val="99"/>
    <w:qFormat/>
    <w:rsid w:val="00452551"/>
    <w:rPr>
      <w:rFonts w:cs="Times New Roman"/>
    </w:rPr>
  </w:style>
  <w:style w:type="character" w:customStyle="1" w:styleId="ft565">
    <w:name w:val="ft565"/>
    <w:basedOn w:val="a3"/>
    <w:uiPriority w:val="99"/>
    <w:qFormat/>
    <w:rsid w:val="00452551"/>
    <w:rPr>
      <w:rFonts w:cs="Times New Roman"/>
    </w:rPr>
  </w:style>
  <w:style w:type="character" w:customStyle="1" w:styleId="ft570">
    <w:name w:val="ft570"/>
    <w:basedOn w:val="a3"/>
    <w:uiPriority w:val="99"/>
    <w:qFormat/>
    <w:rsid w:val="00452551"/>
    <w:rPr>
      <w:rFonts w:cs="Times New Roman"/>
    </w:rPr>
  </w:style>
  <w:style w:type="character" w:customStyle="1" w:styleId="ft594">
    <w:name w:val="ft594"/>
    <w:basedOn w:val="a3"/>
    <w:uiPriority w:val="99"/>
    <w:qFormat/>
    <w:rsid w:val="00452551"/>
    <w:rPr>
      <w:rFonts w:cs="Times New Roman"/>
    </w:rPr>
  </w:style>
  <w:style w:type="character" w:customStyle="1" w:styleId="ft600">
    <w:name w:val="ft600"/>
    <w:basedOn w:val="a3"/>
    <w:uiPriority w:val="99"/>
    <w:qFormat/>
    <w:rsid w:val="00452551"/>
    <w:rPr>
      <w:rFonts w:cs="Times New Roman"/>
    </w:rPr>
  </w:style>
  <w:style w:type="character" w:customStyle="1" w:styleId="ft625">
    <w:name w:val="ft625"/>
    <w:basedOn w:val="a3"/>
    <w:uiPriority w:val="99"/>
    <w:qFormat/>
    <w:rsid w:val="00452551"/>
    <w:rPr>
      <w:rFonts w:cs="Times New Roman"/>
    </w:rPr>
  </w:style>
  <w:style w:type="character" w:customStyle="1" w:styleId="ft646">
    <w:name w:val="ft646"/>
    <w:basedOn w:val="a3"/>
    <w:uiPriority w:val="99"/>
    <w:qFormat/>
    <w:rsid w:val="00452551"/>
    <w:rPr>
      <w:rFonts w:cs="Times New Roman"/>
    </w:rPr>
  </w:style>
  <w:style w:type="character" w:customStyle="1" w:styleId="ft648">
    <w:name w:val="ft648"/>
    <w:basedOn w:val="a3"/>
    <w:uiPriority w:val="99"/>
    <w:qFormat/>
    <w:rsid w:val="00452551"/>
    <w:rPr>
      <w:rFonts w:cs="Times New Roman"/>
    </w:rPr>
  </w:style>
  <w:style w:type="character" w:customStyle="1" w:styleId="ft650">
    <w:name w:val="ft650"/>
    <w:basedOn w:val="a3"/>
    <w:uiPriority w:val="99"/>
    <w:qFormat/>
    <w:rsid w:val="00452551"/>
    <w:rPr>
      <w:rFonts w:cs="Times New Roman"/>
    </w:rPr>
  </w:style>
  <w:style w:type="character" w:customStyle="1" w:styleId="ft651">
    <w:name w:val="ft651"/>
    <w:basedOn w:val="a3"/>
    <w:uiPriority w:val="99"/>
    <w:qFormat/>
    <w:rsid w:val="00452551"/>
    <w:rPr>
      <w:rFonts w:cs="Times New Roman"/>
    </w:rPr>
  </w:style>
  <w:style w:type="character" w:customStyle="1" w:styleId="ft654">
    <w:name w:val="ft654"/>
    <w:basedOn w:val="a3"/>
    <w:uiPriority w:val="99"/>
    <w:qFormat/>
    <w:rsid w:val="00452551"/>
    <w:rPr>
      <w:rFonts w:cs="Times New Roman"/>
    </w:rPr>
  </w:style>
  <w:style w:type="character" w:customStyle="1" w:styleId="ft655">
    <w:name w:val="ft655"/>
    <w:basedOn w:val="a3"/>
    <w:uiPriority w:val="99"/>
    <w:qFormat/>
    <w:rsid w:val="00452551"/>
    <w:rPr>
      <w:rFonts w:cs="Times New Roman"/>
    </w:rPr>
  </w:style>
  <w:style w:type="character" w:customStyle="1" w:styleId="ft674">
    <w:name w:val="ft674"/>
    <w:basedOn w:val="a3"/>
    <w:uiPriority w:val="99"/>
    <w:qFormat/>
    <w:rsid w:val="00452551"/>
    <w:rPr>
      <w:rFonts w:cs="Times New Roman"/>
    </w:rPr>
  </w:style>
  <w:style w:type="character" w:customStyle="1" w:styleId="ft698">
    <w:name w:val="ft698"/>
    <w:basedOn w:val="a3"/>
    <w:uiPriority w:val="99"/>
    <w:qFormat/>
    <w:rsid w:val="00452551"/>
    <w:rPr>
      <w:rFonts w:cs="Times New Roman"/>
    </w:rPr>
  </w:style>
  <w:style w:type="character" w:customStyle="1" w:styleId="ft709">
    <w:name w:val="ft709"/>
    <w:basedOn w:val="a3"/>
    <w:uiPriority w:val="99"/>
    <w:qFormat/>
    <w:rsid w:val="00452551"/>
    <w:rPr>
      <w:rFonts w:cs="Times New Roman"/>
    </w:rPr>
  </w:style>
  <w:style w:type="character" w:customStyle="1" w:styleId="ft723">
    <w:name w:val="ft723"/>
    <w:basedOn w:val="a3"/>
    <w:uiPriority w:val="99"/>
    <w:qFormat/>
    <w:rsid w:val="00452551"/>
    <w:rPr>
      <w:rFonts w:cs="Times New Roman"/>
    </w:rPr>
  </w:style>
  <w:style w:type="character" w:customStyle="1" w:styleId="ft746">
    <w:name w:val="ft746"/>
    <w:basedOn w:val="a3"/>
    <w:uiPriority w:val="99"/>
    <w:qFormat/>
    <w:rsid w:val="00452551"/>
    <w:rPr>
      <w:rFonts w:cs="Times New Roman"/>
    </w:rPr>
  </w:style>
  <w:style w:type="character" w:customStyle="1" w:styleId="ft770">
    <w:name w:val="ft770"/>
    <w:basedOn w:val="a3"/>
    <w:uiPriority w:val="99"/>
    <w:qFormat/>
    <w:rsid w:val="00452551"/>
    <w:rPr>
      <w:rFonts w:cs="Times New Roman"/>
    </w:rPr>
  </w:style>
  <w:style w:type="character" w:customStyle="1" w:styleId="ft772">
    <w:name w:val="ft772"/>
    <w:basedOn w:val="a3"/>
    <w:uiPriority w:val="99"/>
    <w:qFormat/>
    <w:rsid w:val="00452551"/>
    <w:rPr>
      <w:rFonts w:cs="Times New Roman"/>
    </w:rPr>
  </w:style>
  <w:style w:type="character" w:customStyle="1" w:styleId="ft774">
    <w:name w:val="ft774"/>
    <w:basedOn w:val="a3"/>
    <w:uiPriority w:val="99"/>
    <w:qFormat/>
    <w:rsid w:val="00452551"/>
    <w:rPr>
      <w:rFonts w:cs="Times New Roman"/>
    </w:rPr>
  </w:style>
  <w:style w:type="character" w:customStyle="1" w:styleId="ft777">
    <w:name w:val="ft777"/>
    <w:basedOn w:val="a3"/>
    <w:uiPriority w:val="99"/>
    <w:qFormat/>
    <w:rsid w:val="00452551"/>
    <w:rPr>
      <w:rFonts w:cs="Times New Roman"/>
    </w:rPr>
  </w:style>
  <w:style w:type="character" w:customStyle="1" w:styleId="ft778">
    <w:name w:val="ft778"/>
    <w:basedOn w:val="a3"/>
    <w:uiPriority w:val="99"/>
    <w:qFormat/>
    <w:rsid w:val="00452551"/>
    <w:rPr>
      <w:rFonts w:cs="Times New Roman"/>
    </w:rPr>
  </w:style>
  <w:style w:type="character" w:customStyle="1" w:styleId="ft780">
    <w:name w:val="ft780"/>
    <w:basedOn w:val="a3"/>
    <w:uiPriority w:val="99"/>
    <w:qFormat/>
    <w:rsid w:val="00452551"/>
    <w:rPr>
      <w:rFonts w:cs="Times New Roman"/>
    </w:rPr>
  </w:style>
  <w:style w:type="character" w:customStyle="1" w:styleId="ft794">
    <w:name w:val="ft794"/>
    <w:basedOn w:val="a3"/>
    <w:uiPriority w:val="99"/>
    <w:qFormat/>
    <w:rsid w:val="00452551"/>
    <w:rPr>
      <w:rFonts w:cs="Times New Roman"/>
    </w:rPr>
  </w:style>
  <w:style w:type="character" w:customStyle="1" w:styleId="ft813">
    <w:name w:val="ft813"/>
    <w:basedOn w:val="a3"/>
    <w:uiPriority w:val="99"/>
    <w:qFormat/>
    <w:rsid w:val="00452551"/>
    <w:rPr>
      <w:rFonts w:cs="Times New Roman"/>
    </w:rPr>
  </w:style>
  <w:style w:type="character" w:customStyle="1" w:styleId="ft845">
    <w:name w:val="ft845"/>
    <w:basedOn w:val="a3"/>
    <w:uiPriority w:val="99"/>
    <w:qFormat/>
    <w:rsid w:val="00452551"/>
    <w:rPr>
      <w:rFonts w:cs="Times New Roman"/>
    </w:rPr>
  </w:style>
  <w:style w:type="character" w:customStyle="1" w:styleId="ft846">
    <w:name w:val="ft846"/>
    <w:basedOn w:val="a3"/>
    <w:uiPriority w:val="99"/>
    <w:qFormat/>
    <w:rsid w:val="00452551"/>
    <w:rPr>
      <w:rFonts w:cs="Times New Roman"/>
    </w:rPr>
  </w:style>
  <w:style w:type="character" w:customStyle="1" w:styleId="ft869">
    <w:name w:val="ft869"/>
    <w:basedOn w:val="a3"/>
    <w:uiPriority w:val="99"/>
    <w:qFormat/>
    <w:rsid w:val="00452551"/>
    <w:rPr>
      <w:rFonts w:cs="Times New Roman"/>
    </w:rPr>
  </w:style>
  <w:style w:type="character" w:customStyle="1" w:styleId="ft345">
    <w:name w:val="ft345"/>
    <w:basedOn w:val="a3"/>
    <w:uiPriority w:val="99"/>
    <w:qFormat/>
    <w:rsid w:val="00452551"/>
    <w:rPr>
      <w:rFonts w:cs="Times New Roman"/>
    </w:rPr>
  </w:style>
  <w:style w:type="character" w:customStyle="1" w:styleId="ft348">
    <w:name w:val="ft348"/>
    <w:basedOn w:val="a3"/>
    <w:uiPriority w:val="99"/>
    <w:qFormat/>
    <w:rsid w:val="00452551"/>
    <w:rPr>
      <w:rFonts w:cs="Times New Roman"/>
    </w:rPr>
  </w:style>
  <w:style w:type="character" w:customStyle="1" w:styleId="ft350">
    <w:name w:val="ft350"/>
    <w:basedOn w:val="a3"/>
    <w:uiPriority w:val="99"/>
    <w:qFormat/>
    <w:rsid w:val="00452551"/>
    <w:rPr>
      <w:rFonts w:cs="Times New Roman"/>
    </w:rPr>
  </w:style>
  <w:style w:type="character" w:customStyle="1" w:styleId="ft351">
    <w:name w:val="ft351"/>
    <w:basedOn w:val="a3"/>
    <w:uiPriority w:val="99"/>
    <w:qFormat/>
    <w:rsid w:val="00452551"/>
    <w:rPr>
      <w:rFonts w:cs="Times New Roman"/>
    </w:rPr>
  </w:style>
  <w:style w:type="character" w:customStyle="1" w:styleId="ft353">
    <w:name w:val="ft353"/>
    <w:basedOn w:val="a3"/>
    <w:uiPriority w:val="99"/>
    <w:qFormat/>
    <w:rsid w:val="00452551"/>
    <w:rPr>
      <w:rFonts w:cs="Times New Roman"/>
    </w:rPr>
  </w:style>
  <w:style w:type="character" w:customStyle="1" w:styleId="ft355">
    <w:name w:val="ft355"/>
    <w:basedOn w:val="a3"/>
    <w:uiPriority w:val="99"/>
    <w:qFormat/>
    <w:rsid w:val="00452551"/>
    <w:rPr>
      <w:rFonts w:cs="Times New Roman"/>
    </w:rPr>
  </w:style>
  <w:style w:type="character" w:customStyle="1" w:styleId="ft372">
    <w:name w:val="ft372"/>
    <w:basedOn w:val="a3"/>
    <w:uiPriority w:val="99"/>
    <w:qFormat/>
    <w:rsid w:val="00452551"/>
    <w:rPr>
      <w:rFonts w:cs="Times New Roman"/>
    </w:rPr>
  </w:style>
  <w:style w:type="character" w:customStyle="1" w:styleId="ft219">
    <w:name w:val="ft219"/>
    <w:basedOn w:val="a3"/>
    <w:uiPriority w:val="99"/>
    <w:qFormat/>
    <w:rsid w:val="00452551"/>
    <w:rPr>
      <w:rFonts w:cs="Times New Roman"/>
    </w:rPr>
  </w:style>
  <w:style w:type="character" w:customStyle="1" w:styleId="ft255">
    <w:name w:val="ft255"/>
    <w:basedOn w:val="a3"/>
    <w:uiPriority w:val="99"/>
    <w:qFormat/>
    <w:rsid w:val="00452551"/>
    <w:rPr>
      <w:rFonts w:cs="Times New Roman"/>
    </w:rPr>
  </w:style>
  <w:style w:type="character" w:customStyle="1" w:styleId="ft264">
    <w:name w:val="ft264"/>
    <w:basedOn w:val="a3"/>
    <w:uiPriority w:val="99"/>
    <w:qFormat/>
    <w:rsid w:val="00452551"/>
    <w:rPr>
      <w:rFonts w:cs="Times New Roman"/>
    </w:rPr>
  </w:style>
  <w:style w:type="character" w:customStyle="1" w:styleId="ft269">
    <w:name w:val="ft269"/>
    <w:basedOn w:val="a3"/>
    <w:uiPriority w:val="99"/>
    <w:qFormat/>
    <w:rsid w:val="00452551"/>
    <w:rPr>
      <w:rFonts w:cs="Times New Roman"/>
    </w:rPr>
  </w:style>
  <w:style w:type="character" w:customStyle="1" w:styleId="ft292">
    <w:name w:val="ft292"/>
    <w:basedOn w:val="a3"/>
    <w:uiPriority w:val="99"/>
    <w:qFormat/>
    <w:rsid w:val="00452551"/>
    <w:rPr>
      <w:rFonts w:cs="Times New Roman"/>
    </w:rPr>
  </w:style>
  <w:style w:type="character" w:customStyle="1" w:styleId="ft300">
    <w:name w:val="ft300"/>
    <w:basedOn w:val="a3"/>
    <w:uiPriority w:val="99"/>
    <w:qFormat/>
    <w:rsid w:val="00452551"/>
    <w:rPr>
      <w:rFonts w:cs="Times New Roman"/>
    </w:rPr>
  </w:style>
  <w:style w:type="character" w:customStyle="1" w:styleId="ft308">
    <w:name w:val="ft308"/>
    <w:basedOn w:val="a3"/>
    <w:uiPriority w:val="99"/>
    <w:qFormat/>
    <w:rsid w:val="00452551"/>
    <w:rPr>
      <w:rFonts w:cs="Times New Roman"/>
    </w:rPr>
  </w:style>
  <w:style w:type="character" w:customStyle="1" w:styleId="ft334">
    <w:name w:val="ft334"/>
    <w:basedOn w:val="a3"/>
    <w:uiPriority w:val="99"/>
    <w:qFormat/>
    <w:rsid w:val="00452551"/>
    <w:rPr>
      <w:rFonts w:cs="Times New Roman"/>
    </w:rPr>
  </w:style>
  <w:style w:type="character" w:customStyle="1" w:styleId="ft346">
    <w:name w:val="ft346"/>
    <w:basedOn w:val="a3"/>
    <w:uiPriority w:val="99"/>
    <w:qFormat/>
    <w:rsid w:val="00452551"/>
    <w:rPr>
      <w:rFonts w:cs="Times New Roman"/>
    </w:rPr>
  </w:style>
  <w:style w:type="character" w:customStyle="1" w:styleId="ft3">
    <w:name w:val="ft3"/>
    <w:basedOn w:val="a3"/>
    <w:uiPriority w:val="99"/>
    <w:qFormat/>
    <w:rsid w:val="00452551"/>
    <w:rPr>
      <w:rFonts w:cs="Times New Roman"/>
    </w:rPr>
  </w:style>
  <w:style w:type="character" w:customStyle="1" w:styleId="ft381">
    <w:name w:val="ft381"/>
    <w:basedOn w:val="a3"/>
    <w:uiPriority w:val="99"/>
    <w:qFormat/>
    <w:rsid w:val="00452551"/>
    <w:rPr>
      <w:rFonts w:cs="Times New Roman"/>
    </w:rPr>
  </w:style>
  <w:style w:type="character" w:customStyle="1" w:styleId="ft391">
    <w:name w:val="ft391"/>
    <w:basedOn w:val="a3"/>
    <w:uiPriority w:val="99"/>
    <w:qFormat/>
    <w:rsid w:val="00452551"/>
    <w:rPr>
      <w:rFonts w:cs="Times New Roman"/>
    </w:rPr>
  </w:style>
  <w:style w:type="character" w:customStyle="1" w:styleId="ft397">
    <w:name w:val="ft397"/>
    <w:basedOn w:val="a3"/>
    <w:uiPriority w:val="99"/>
    <w:qFormat/>
    <w:rsid w:val="00452551"/>
    <w:rPr>
      <w:rFonts w:cs="Times New Roman"/>
    </w:rPr>
  </w:style>
  <w:style w:type="character" w:customStyle="1" w:styleId="ft176">
    <w:name w:val="ft176"/>
    <w:basedOn w:val="a3"/>
    <w:uiPriority w:val="99"/>
    <w:qFormat/>
    <w:rsid w:val="00452551"/>
    <w:rPr>
      <w:rFonts w:cs="Times New Roman"/>
    </w:rPr>
  </w:style>
  <w:style w:type="character" w:customStyle="1" w:styleId="ft410">
    <w:name w:val="ft410"/>
    <w:basedOn w:val="a3"/>
    <w:uiPriority w:val="99"/>
    <w:qFormat/>
    <w:rsid w:val="00452551"/>
    <w:rPr>
      <w:rFonts w:cs="Times New Roman"/>
    </w:rPr>
  </w:style>
  <w:style w:type="character" w:customStyle="1" w:styleId="ft421">
    <w:name w:val="ft421"/>
    <w:basedOn w:val="a3"/>
    <w:uiPriority w:val="99"/>
    <w:qFormat/>
    <w:rsid w:val="00452551"/>
    <w:rPr>
      <w:rFonts w:cs="Times New Roman"/>
    </w:rPr>
  </w:style>
  <w:style w:type="character" w:customStyle="1" w:styleId="ft467">
    <w:name w:val="ft467"/>
    <w:basedOn w:val="a3"/>
    <w:uiPriority w:val="99"/>
    <w:qFormat/>
    <w:rsid w:val="00452551"/>
    <w:rPr>
      <w:rFonts w:cs="Times New Roman"/>
    </w:rPr>
  </w:style>
  <w:style w:type="character" w:customStyle="1" w:styleId="ft479">
    <w:name w:val="ft479"/>
    <w:basedOn w:val="a3"/>
    <w:uiPriority w:val="99"/>
    <w:qFormat/>
    <w:rsid w:val="00452551"/>
    <w:rPr>
      <w:rFonts w:cs="Times New Roman"/>
    </w:rPr>
  </w:style>
  <w:style w:type="character" w:customStyle="1" w:styleId="ft578">
    <w:name w:val="ft578"/>
    <w:basedOn w:val="a3"/>
    <w:uiPriority w:val="99"/>
    <w:qFormat/>
    <w:rsid w:val="00452551"/>
    <w:rPr>
      <w:rFonts w:cs="Times New Roman"/>
    </w:rPr>
  </w:style>
  <w:style w:type="character" w:customStyle="1" w:styleId="ft624">
    <w:name w:val="ft624"/>
    <w:basedOn w:val="a3"/>
    <w:uiPriority w:val="99"/>
    <w:qFormat/>
    <w:rsid w:val="00452551"/>
    <w:rPr>
      <w:rFonts w:cs="Times New Roman"/>
    </w:rPr>
  </w:style>
  <w:style w:type="character" w:customStyle="1" w:styleId="ft631">
    <w:name w:val="ft631"/>
    <w:basedOn w:val="a3"/>
    <w:uiPriority w:val="99"/>
    <w:qFormat/>
    <w:rsid w:val="00452551"/>
    <w:rPr>
      <w:rFonts w:cs="Times New Roman"/>
    </w:rPr>
  </w:style>
  <w:style w:type="character" w:customStyle="1" w:styleId="ft679">
    <w:name w:val="ft679"/>
    <w:basedOn w:val="a3"/>
    <w:uiPriority w:val="99"/>
    <w:qFormat/>
    <w:rsid w:val="00452551"/>
    <w:rPr>
      <w:rFonts w:cs="Times New Roman"/>
    </w:rPr>
  </w:style>
  <w:style w:type="character" w:customStyle="1" w:styleId="ft725">
    <w:name w:val="ft725"/>
    <w:basedOn w:val="a3"/>
    <w:uiPriority w:val="99"/>
    <w:qFormat/>
    <w:rsid w:val="00452551"/>
    <w:rPr>
      <w:rFonts w:cs="Times New Roman"/>
    </w:rPr>
  </w:style>
  <w:style w:type="character" w:customStyle="1" w:styleId="ft769">
    <w:name w:val="ft769"/>
    <w:basedOn w:val="a3"/>
    <w:uiPriority w:val="99"/>
    <w:qFormat/>
    <w:rsid w:val="00452551"/>
    <w:rPr>
      <w:rFonts w:cs="Times New Roman"/>
    </w:rPr>
  </w:style>
  <w:style w:type="character" w:customStyle="1" w:styleId="ft819">
    <w:name w:val="ft819"/>
    <w:basedOn w:val="a3"/>
    <w:uiPriority w:val="99"/>
    <w:qFormat/>
    <w:rsid w:val="00452551"/>
    <w:rPr>
      <w:rFonts w:cs="Times New Roman"/>
    </w:rPr>
  </w:style>
  <w:style w:type="character" w:customStyle="1" w:styleId="ft877">
    <w:name w:val="ft877"/>
    <w:basedOn w:val="a3"/>
    <w:uiPriority w:val="99"/>
    <w:qFormat/>
    <w:rsid w:val="00452551"/>
    <w:rPr>
      <w:rFonts w:cs="Times New Roman"/>
    </w:rPr>
  </w:style>
  <w:style w:type="character" w:customStyle="1" w:styleId="ft275">
    <w:name w:val="ft275"/>
    <w:basedOn w:val="a3"/>
    <w:uiPriority w:val="99"/>
    <w:qFormat/>
    <w:rsid w:val="00452551"/>
    <w:rPr>
      <w:rFonts w:cs="Times New Roman"/>
    </w:rPr>
  </w:style>
  <w:style w:type="character" w:customStyle="1" w:styleId="ft935">
    <w:name w:val="ft935"/>
    <w:basedOn w:val="a3"/>
    <w:uiPriority w:val="99"/>
    <w:qFormat/>
    <w:rsid w:val="00452551"/>
    <w:rPr>
      <w:rFonts w:cs="Times New Roman"/>
    </w:rPr>
  </w:style>
  <w:style w:type="character" w:customStyle="1" w:styleId="ft969">
    <w:name w:val="ft969"/>
    <w:basedOn w:val="a3"/>
    <w:uiPriority w:val="99"/>
    <w:qFormat/>
    <w:rsid w:val="00452551"/>
    <w:rPr>
      <w:rFonts w:cs="Times New Roman"/>
    </w:rPr>
  </w:style>
  <w:style w:type="character" w:customStyle="1" w:styleId="ft1010">
    <w:name w:val="ft1010"/>
    <w:basedOn w:val="a3"/>
    <w:uiPriority w:val="99"/>
    <w:qFormat/>
    <w:rsid w:val="00452551"/>
    <w:rPr>
      <w:rFonts w:cs="Times New Roman"/>
    </w:rPr>
  </w:style>
  <w:style w:type="character" w:customStyle="1" w:styleId="ft1058">
    <w:name w:val="ft1058"/>
    <w:basedOn w:val="a3"/>
    <w:uiPriority w:val="99"/>
    <w:qFormat/>
    <w:rsid w:val="00452551"/>
    <w:rPr>
      <w:rFonts w:cs="Times New Roman"/>
    </w:rPr>
  </w:style>
  <w:style w:type="character" w:customStyle="1" w:styleId="ft1101">
    <w:name w:val="ft1101"/>
    <w:basedOn w:val="a3"/>
    <w:uiPriority w:val="99"/>
    <w:qFormat/>
    <w:rsid w:val="00452551"/>
    <w:rPr>
      <w:rFonts w:cs="Times New Roman"/>
    </w:rPr>
  </w:style>
  <w:style w:type="character" w:customStyle="1" w:styleId="ft1162">
    <w:name w:val="ft1162"/>
    <w:basedOn w:val="a3"/>
    <w:uiPriority w:val="99"/>
    <w:qFormat/>
    <w:rsid w:val="00452551"/>
    <w:rPr>
      <w:rFonts w:cs="Times New Roman"/>
    </w:rPr>
  </w:style>
  <w:style w:type="character" w:customStyle="1" w:styleId="ft1197">
    <w:name w:val="ft1197"/>
    <w:basedOn w:val="a3"/>
    <w:uiPriority w:val="99"/>
    <w:qFormat/>
    <w:rsid w:val="00452551"/>
    <w:rPr>
      <w:rFonts w:cs="Times New Roman"/>
    </w:rPr>
  </w:style>
  <w:style w:type="character" w:customStyle="1" w:styleId="ft1248">
    <w:name w:val="ft1248"/>
    <w:basedOn w:val="a3"/>
    <w:uiPriority w:val="99"/>
    <w:qFormat/>
    <w:rsid w:val="00452551"/>
    <w:rPr>
      <w:rFonts w:cs="Times New Roman"/>
    </w:rPr>
  </w:style>
  <w:style w:type="character" w:customStyle="1" w:styleId="ft1293">
    <w:name w:val="ft1293"/>
    <w:basedOn w:val="a3"/>
    <w:uiPriority w:val="99"/>
    <w:qFormat/>
    <w:rsid w:val="00452551"/>
    <w:rPr>
      <w:rFonts w:cs="Times New Roman"/>
    </w:rPr>
  </w:style>
  <w:style w:type="character" w:customStyle="1" w:styleId="ft1308">
    <w:name w:val="ft1308"/>
    <w:basedOn w:val="a3"/>
    <w:uiPriority w:val="99"/>
    <w:qFormat/>
    <w:rsid w:val="00452551"/>
    <w:rPr>
      <w:rFonts w:cs="Times New Roman"/>
    </w:rPr>
  </w:style>
  <w:style w:type="character" w:customStyle="1" w:styleId="ft1366">
    <w:name w:val="ft1366"/>
    <w:basedOn w:val="a3"/>
    <w:uiPriority w:val="99"/>
    <w:qFormat/>
    <w:rsid w:val="00452551"/>
    <w:rPr>
      <w:rFonts w:cs="Times New Roman"/>
    </w:rPr>
  </w:style>
  <w:style w:type="character" w:customStyle="1" w:styleId="ft1377">
    <w:name w:val="ft1377"/>
    <w:basedOn w:val="a3"/>
    <w:uiPriority w:val="99"/>
    <w:qFormat/>
    <w:rsid w:val="00452551"/>
    <w:rPr>
      <w:rFonts w:cs="Times New Roman"/>
    </w:rPr>
  </w:style>
  <w:style w:type="character" w:customStyle="1" w:styleId="ft1380">
    <w:name w:val="ft1380"/>
    <w:basedOn w:val="a3"/>
    <w:uiPriority w:val="99"/>
    <w:qFormat/>
    <w:rsid w:val="00452551"/>
    <w:rPr>
      <w:rFonts w:cs="Times New Roman"/>
    </w:rPr>
  </w:style>
  <w:style w:type="character" w:customStyle="1" w:styleId="ft1389">
    <w:name w:val="ft1389"/>
    <w:basedOn w:val="a3"/>
    <w:uiPriority w:val="99"/>
    <w:qFormat/>
    <w:rsid w:val="00452551"/>
    <w:rPr>
      <w:rFonts w:cs="Times New Roman"/>
    </w:rPr>
  </w:style>
  <w:style w:type="character" w:customStyle="1" w:styleId="ft1393">
    <w:name w:val="ft1393"/>
    <w:basedOn w:val="a3"/>
    <w:uiPriority w:val="99"/>
    <w:qFormat/>
    <w:rsid w:val="00452551"/>
    <w:rPr>
      <w:rFonts w:cs="Times New Roman"/>
    </w:rPr>
  </w:style>
  <w:style w:type="character" w:customStyle="1" w:styleId="ft1400">
    <w:name w:val="ft1400"/>
    <w:basedOn w:val="a3"/>
    <w:uiPriority w:val="99"/>
    <w:qFormat/>
    <w:rsid w:val="00452551"/>
    <w:rPr>
      <w:rFonts w:cs="Times New Roman"/>
    </w:rPr>
  </w:style>
  <w:style w:type="character" w:customStyle="1" w:styleId="ft1407">
    <w:name w:val="ft1407"/>
    <w:basedOn w:val="a3"/>
    <w:uiPriority w:val="99"/>
    <w:qFormat/>
    <w:rsid w:val="00452551"/>
    <w:rPr>
      <w:rFonts w:cs="Times New Roman"/>
    </w:rPr>
  </w:style>
  <w:style w:type="character" w:customStyle="1" w:styleId="ft1410">
    <w:name w:val="ft1410"/>
    <w:basedOn w:val="a3"/>
    <w:uiPriority w:val="99"/>
    <w:qFormat/>
    <w:rsid w:val="00452551"/>
    <w:rPr>
      <w:rFonts w:cs="Times New Roman"/>
    </w:rPr>
  </w:style>
  <w:style w:type="character" w:customStyle="1" w:styleId="ft1427">
    <w:name w:val="ft1427"/>
    <w:basedOn w:val="a3"/>
    <w:uiPriority w:val="99"/>
    <w:qFormat/>
    <w:rsid w:val="00452551"/>
    <w:rPr>
      <w:rFonts w:cs="Times New Roman"/>
    </w:rPr>
  </w:style>
  <w:style w:type="character" w:customStyle="1" w:styleId="ft1478">
    <w:name w:val="ft1478"/>
    <w:basedOn w:val="a3"/>
    <w:uiPriority w:val="99"/>
    <w:qFormat/>
    <w:rsid w:val="00452551"/>
    <w:rPr>
      <w:rFonts w:cs="Times New Roman"/>
    </w:rPr>
  </w:style>
  <w:style w:type="character" w:customStyle="1" w:styleId="ft1533">
    <w:name w:val="ft1533"/>
    <w:basedOn w:val="a3"/>
    <w:uiPriority w:val="99"/>
    <w:qFormat/>
    <w:rsid w:val="00452551"/>
    <w:rPr>
      <w:rFonts w:cs="Times New Roman"/>
    </w:rPr>
  </w:style>
  <w:style w:type="character" w:customStyle="1" w:styleId="ft1586">
    <w:name w:val="ft1586"/>
    <w:basedOn w:val="a3"/>
    <w:uiPriority w:val="99"/>
    <w:qFormat/>
    <w:rsid w:val="00452551"/>
    <w:rPr>
      <w:rFonts w:cs="Times New Roman"/>
    </w:rPr>
  </w:style>
  <w:style w:type="character" w:customStyle="1" w:styleId="ft1627">
    <w:name w:val="ft1627"/>
    <w:basedOn w:val="a3"/>
    <w:uiPriority w:val="99"/>
    <w:qFormat/>
    <w:rsid w:val="00452551"/>
    <w:rPr>
      <w:rFonts w:cs="Times New Roman"/>
    </w:rPr>
  </w:style>
  <w:style w:type="character" w:customStyle="1" w:styleId="ft1634">
    <w:name w:val="ft1634"/>
    <w:basedOn w:val="a3"/>
    <w:uiPriority w:val="99"/>
    <w:qFormat/>
    <w:rsid w:val="00452551"/>
    <w:rPr>
      <w:rFonts w:cs="Times New Roman"/>
    </w:rPr>
  </w:style>
  <w:style w:type="character" w:customStyle="1" w:styleId="ft1638">
    <w:name w:val="ft1638"/>
    <w:basedOn w:val="a3"/>
    <w:uiPriority w:val="99"/>
    <w:qFormat/>
    <w:rsid w:val="00452551"/>
    <w:rPr>
      <w:rFonts w:cs="Times New Roman"/>
    </w:rPr>
  </w:style>
  <w:style w:type="character" w:customStyle="1" w:styleId="ft1643">
    <w:name w:val="ft1643"/>
    <w:basedOn w:val="a3"/>
    <w:uiPriority w:val="99"/>
    <w:qFormat/>
    <w:rsid w:val="00452551"/>
    <w:rPr>
      <w:rFonts w:cs="Times New Roman"/>
    </w:rPr>
  </w:style>
  <w:style w:type="character" w:customStyle="1" w:styleId="ft1659">
    <w:name w:val="ft1659"/>
    <w:basedOn w:val="a3"/>
    <w:uiPriority w:val="99"/>
    <w:qFormat/>
    <w:rsid w:val="00452551"/>
    <w:rPr>
      <w:rFonts w:cs="Times New Roman"/>
    </w:rPr>
  </w:style>
  <w:style w:type="character" w:customStyle="1" w:styleId="ft1665">
    <w:name w:val="ft1665"/>
    <w:basedOn w:val="a3"/>
    <w:uiPriority w:val="99"/>
    <w:qFormat/>
    <w:rsid w:val="00452551"/>
    <w:rPr>
      <w:rFonts w:cs="Times New Roman"/>
    </w:rPr>
  </w:style>
  <w:style w:type="character" w:customStyle="1" w:styleId="ft1711">
    <w:name w:val="ft1711"/>
    <w:basedOn w:val="a3"/>
    <w:uiPriority w:val="99"/>
    <w:qFormat/>
    <w:rsid w:val="00452551"/>
    <w:rPr>
      <w:rFonts w:cs="Times New Roman"/>
    </w:rPr>
  </w:style>
  <w:style w:type="character" w:customStyle="1" w:styleId="ft1757">
    <w:name w:val="ft1757"/>
    <w:basedOn w:val="a3"/>
    <w:uiPriority w:val="99"/>
    <w:qFormat/>
    <w:rsid w:val="00452551"/>
    <w:rPr>
      <w:rFonts w:cs="Times New Roman"/>
    </w:rPr>
  </w:style>
  <w:style w:type="character" w:customStyle="1" w:styleId="ft1804">
    <w:name w:val="ft1804"/>
    <w:basedOn w:val="a3"/>
    <w:uiPriority w:val="99"/>
    <w:qFormat/>
    <w:rsid w:val="00452551"/>
    <w:rPr>
      <w:rFonts w:cs="Times New Roman"/>
    </w:rPr>
  </w:style>
  <w:style w:type="character" w:customStyle="1" w:styleId="ft1855">
    <w:name w:val="ft1855"/>
    <w:basedOn w:val="a3"/>
    <w:uiPriority w:val="99"/>
    <w:qFormat/>
    <w:rsid w:val="00452551"/>
    <w:rPr>
      <w:rFonts w:cs="Times New Roman"/>
    </w:rPr>
  </w:style>
  <w:style w:type="character" w:customStyle="1" w:styleId="ft1883">
    <w:name w:val="ft1883"/>
    <w:basedOn w:val="a3"/>
    <w:uiPriority w:val="99"/>
    <w:qFormat/>
    <w:rsid w:val="00452551"/>
    <w:rPr>
      <w:rFonts w:cs="Times New Roman"/>
    </w:rPr>
  </w:style>
  <w:style w:type="character" w:customStyle="1" w:styleId="ft1937">
    <w:name w:val="ft1937"/>
    <w:basedOn w:val="a3"/>
    <w:uiPriority w:val="99"/>
    <w:qFormat/>
    <w:rsid w:val="00452551"/>
    <w:rPr>
      <w:rFonts w:cs="Times New Roman"/>
    </w:rPr>
  </w:style>
  <w:style w:type="character" w:customStyle="1" w:styleId="ft1983">
    <w:name w:val="ft1983"/>
    <w:basedOn w:val="a3"/>
    <w:uiPriority w:val="99"/>
    <w:qFormat/>
    <w:rsid w:val="00452551"/>
    <w:rPr>
      <w:rFonts w:cs="Times New Roman"/>
    </w:rPr>
  </w:style>
  <w:style w:type="character" w:customStyle="1" w:styleId="ft2028">
    <w:name w:val="ft2028"/>
    <w:basedOn w:val="a3"/>
    <w:uiPriority w:val="99"/>
    <w:qFormat/>
    <w:rsid w:val="00452551"/>
    <w:rPr>
      <w:rFonts w:cs="Times New Roman"/>
    </w:rPr>
  </w:style>
  <w:style w:type="character" w:customStyle="1" w:styleId="ft2049">
    <w:name w:val="ft2049"/>
    <w:basedOn w:val="a3"/>
    <w:uiPriority w:val="99"/>
    <w:qFormat/>
    <w:rsid w:val="00452551"/>
    <w:rPr>
      <w:rFonts w:cs="Times New Roman"/>
    </w:rPr>
  </w:style>
  <w:style w:type="character" w:customStyle="1" w:styleId="ft2096">
    <w:name w:val="ft2096"/>
    <w:basedOn w:val="a3"/>
    <w:uiPriority w:val="99"/>
    <w:qFormat/>
    <w:rsid w:val="00452551"/>
    <w:rPr>
      <w:rFonts w:cs="Times New Roman"/>
    </w:rPr>
  </w:style>
  <w:style w:type="character" w:customStyle="1" w:styleId="ft2144">
    <w:name w:val="ft2144"/>
    <w:basedOn w:val="a3"/>
    <w:uiPriority w:val="99"/>
    <w:qFormat/>
    <w:rsid w:val="00452551"/>
    <w:rPr>
      <w:rFonts w:cs="Times New Roman"/>
    </w:rPr>
  </w:style>
  <w:style w:type="character" w:customStyle="1" w:styleId="ft2234">
    <w:name w:val="ft2234"/>
    <w:basedOn w:val="a3"/>
    <w:uiPriority w:val="99"/>
    <w:qFormat/>
    <w:rsid w:val="00452551"/>
    <w:rPr>
      <w:rFonts w:cs="Times New Roman"/>
    </w:rPr>
  </w:style>
  <w:style w:type="character" w:customStyle="1" w:styleId="ft2289">
    <w:name w:val="ft2289"/>
    <w:basedOn w:val="a3"/>
    <w:uiPriority w:val="99"/>
    <w:qFormat/>
    <w:rsid w:val="00452551"/>
    <w:rPr>
      <w:rFonts w:cs="Times New Roman"/>
    </w:rPr>
  </w:style>
  <w:style w:type="character" w:customStyle="1" w:styleId="ft1884">
    <w:name w:val="ft1884"/>
    <w:basedOn w:val="a3"/>
    <w:uiPriority w:val="99"/>
    <w:qFormat/>
    <w:rsid w:val="00452551"/>
    <w:rPr>
      <w:rFonts w:cs="Times New Roman"/>
    </w:rPr>
  </w:style>
  <w:style w:type="character" w:customStyle="1" w:styleId="ft2343">
    <w:name w:val="ft2343"/>
    <w:basedOn w:val="a3"/>
    <w:uiPriority w:val="99"/>
    <w:qFormat/>
    <w:rsid w:val="00452551"/>
    <w:rPr>
      <w:rFonts w:cs="Times New Roman"/>
    </w:rPr>
  </w:style>
  <w:style w:type="character" w:customStyle="1" w:styleId="ft2392">
    <w:name w:val="ft2392"/>
    <w:basedOn w:val="a3"/>
    <w:uiPriority w:val="99"/>
    <w:qFormat/>
    <w:rsid w:val="00452551"/>
    <w:rPr>
      <w:rFonts w:cs="Times New Roman"/>
    </w:rPr>
  </w:style>
  <w:style w:type="character" w:customStyle="1" w:styleId="ft2439">
    <w:name w:val="ft2439"/>
    <w:basedOn w:val="a3"/>
    <w:uiPriority w:val="99"/>
    <w:qFormat/>
    <w:rsid w:val="00452551"/>
    <w:rPr>
      <w:rFonts w:cs="Times New Roman"/>
    </w:rPr>
  </w:style>
  <w:style w:type="character" w:customStyle="1" w:styleId="ft2489">
    <w:name w:val="ft2489"/>
    <w:basedOn w:val="a3"/>
    <w:uiPriority w:val="99"/>
    <w:qFormat/>
    <w:rsid w:val="00452551"/>
    <w:rPr>
      <w:rFonts w:cs="Times New Roman"/>
    </w:rPr>
  </w:style>
  <w:style w:type="character" w:customStyle="1" w:styleId="ft2500">
    <w:name w:val="ft2500"/>
    <w:basedOn w:val="a3"/>
    <w:uiPriority w:val="99"/>
    <w:qFormat/>
    <w:rsid w:val="00452551"/>
    <w:rPr>
      <w:rFonts w:cs="Times New Roman"/>
    </w:rPr>
  </w:style>
  <w:style w:type="character" w:customStyle="1" w:styleId="ft2555">
    <w:name w:val="ft2555"/>
    <w:basedOn w:val="a3"/>
    <w:uiPriority w:val="99"/>
    <w:qFormat/>
    <w:rsid w:val="00452551"/>
    <w:rPr>
      <w:rFonts w:cs="Times New Roman"/>
    </w:rPr>
  </w:style>
  <w:style w:type="character" w:customStyle="1" w:styleId="ft2562">
    <w:name w:val="ft2562"/>
    <w:basedOn w:val="a3"/>
    <w:uiPriority w:val="99"/>
    <w:qFormat/>
    <w:rsid w:val="00452551"/>
    <w:rPr>
      <w:rFonts w:cs="Times New Roman"/>
    </w:rPr>
  </w:style>
  <w:style w:type="character" w:customStyle="1" w:styleId="ft2569">
    <w:name w:val="ft2569"/>
    <w:basedOn w:val="a3"/>
    <w:uiPriority w:val="99"/>
    <w:qFormat/>
    <w:rsid w:val="00452551"/>
    <w:rPr>
      <w:rFonts w:cs="Times New Roman"/>
    </w:rPr>
  </w:style>
  <w:style w:type="character" w:customStyle="1" w:styleId="ft2572">
    <w:name w:val="ft2572"/>
    <w:basedOn w:val="a3"/>
    <w:uiPriority w:val="99"/>
    <w:qFormat/>
    <w:rsid w:val="00452551"/>
    <w:rPr>
      <w:rFonts w:cs="Times New Roman"/>
    </w:rPr>
  </w:style>
  <w:style w:type="character" w:customStyle="1" w:styleId="ft2581">
    <w:name w:val="ft2581"/>
    <w:basedOn w:val="a3"/>
    <w:uiPriority w:val="99"/>
    <w:qFormat/>
    <w:rsid w:val="00452551"/>
    <w:rPr>
      <w:rFonts w:cs="Times New Roman"/>
    </w:rPr>
  </w:style>
  <w:style w:type="character" w:customStyle="1" w:styleId="ft2590">
    <w:name w:val="ft2590"/>
    <w:basedOn w:val="a3"/>
    <w:uiPriority w:val="99"/>
    <w:qFormat/>
    <w:rsid w:val="00452551"/>
    <w:rPr>
      <w:rFonts w:cs="Times New Roman"/>
    </w:rPr>
  </w:style>
  <w:style w:type="character" w:customStyle="1" w:styleId="ft2624">
    <w:name w:val="ft2624"/>
    <w:basedOn w:val="a3"/>
    <w:uiPriority w:val="99"/>
    <w:qFormat/>
    <w:rsid w:val="00452551"/>
    <w:rPr>
      <w:rFonts w:cs="Times New Roman"/>
    </w:rPr>
  </w:style>
  <w:style w:type="character" w:customStyle="1" w:styleId="ft2669">
    <w:name w:val="ft2669"/>
    <w:basedOn w:val="a3"/>
    <w:uiPriority w:val="99"/>
    <w:qFormat/>
    <w:rsid w:val="00452551"/>
    <w:rPr>
      <w:rFonts w:cs="Times New Roman"/>
    </w:rPr>
  </w:style>
  <w:style w:type="character" w:customStyle="1" w:styleId="ft2679">
    <w:name w:val="ft2679"/>
    <w:basedOn w:val="a3"/>
    <w:uiPriority w:val="99"/>
    <w:qFormat/>
    <w:rsid w:val="00452551"/>
    <w:rPr>
      <w:rFonts w:cs="Times New Roman"/>
    </w:rPr>
  </w:style>
  <w:style w:type="character" w:customStyle="1" w:styleId="ft2716">
    <w:name w:val="ft2716"/>
    <w:basedOn w:val="a3"/>
    <w:uiPriority w:val="99"/>
    <w:qFormat/>
    <w:rsid w:val="00452551"/>
    <w:rPr>
      <w:rFonts w:cs="Times New Roman"/>
    </w:rPr>
  </w:style>
  <w:style w:type="character" w:customStyle="1" w:styleId="ft2726">
    <w:name w:val="ft2726"/>
    <w:basedOn w:val="a3"/>
    <w:uiPriority w:val="99"/>
    <w:qFormat/>
    <w:rsid w:val="00452551"/>
    <w:rPr>
      <w:rFonts w:cs="Times New Roman"/>
    </w:rPr>
  </w:style>
  <w:style w:type="character" w:customStyle="1" w:styleId="ft2773">
    <w:name w:val="ft2773"/>
    <w:basedOn w:val="a3"/>
    <w:uiPriority w:val="99"/>
    <w:qFormat/>
    <w:rsid w:val="00452551"/>
    <w:rPr>
      <w:rFonts w:cs="Times New Roman"/>
    </w:rPr>
  </w:style>
  <w:style w:type="character" w:customStyle="1" w:styleId="ft2782">
    <w:name w:val="ft2782"/>
    <w:basedOn w:val="a3"/>
    <w:uiPriority w:val="99"/>
    <w:qFormat/>
    <w:rsid w:val="00452551"/>
    <w:rPr>
      <w:rFonts w:cs="Times New Roman"/>
    </w:rPr>
  </w:style>
  <w:style w:type="character" w:customStyle="1" w:styleId="ft2828">
    <w:name w:val="ft2828"/>
    <w:basedOn w:val="a3"/>
    <w:uiPriority w:val="99"/>
    <w:qFormat/>
    <w:rsid w:val="00452551"/>
    <w:rPr>
      <w:rFonts w:cs="Times New Roman"/>
    </w:rPr>
  </w:style>
  <w:style w:type="character" w:customStyle="1" w:styleId="ft2877">
    <w:name w:val="ft2877"/>
    <w:basedOn w:val="a3"/>
    <w:uiPriority w:val="99"/>
    <w:qFormat/>
    <w:rsid w:val="00452551"/>
    <w:rPr>
      <w:rFonts w:cs="Times New Roman"/>
    </w:rPr>
  </w:style>
  <w:style w:type="character" w:customStyle="1" w:styleId="ft2921">
    <w:name w:val="ft2921"/>
    <w:basedOn w:val="a3"/>
    <w:uiPriority w:val="99"/>
    <w:qFormat/>
    <w:rsid w:val="00452551"/>
    <w:rPr>
      <w:rFonts w:cs="Times New Roman"/>
    </w:rPr>
  </w:style>
  <w:style w:type="character" w:customStyle="1" w:styleId="ft2927">
    <w:name w:val="ft2927"/>
    <w:basedOn w:val="a3"/>
    <w:uiPriority w:val="99"/>
    <w:qFormat/>
    <w:rsid w:val="00452551"/>
    <w:rPr>
      <w:rFonts w:cs="Times New Roman"/>
    </w:rPr>
  </w:style>
  <w:style w:type="character" w:customStyle="1" w:styleId="ft2935">
    <w:name w:val="ft2935"/>
    <w:basedOn w:val="a3"/>
    <w:uiPriority w:val="99"/>
    <w:qFormat/>
    <w:rsid w:val="00452551"/>
    <w:rPr>
      <w:rFonts w:cs="Times New Roman"/>
    </w:rPr>
  </w:style>
  <w:style w:type="character" w:customStyle="1" w:styleId="ft2943">
    <w:name w:val="ft2943"/>
    <w:basedOn w:val="a3"/>
    <w:uiPriority w:val="99"/>
    <w:qFormat/>
    <w:rsid w:val="00452551"/>
    <w:rPr>
      <w:rFonts w:cs="Times New Roman"/>
    </w:rPr>
  </w:style>
  <w:style w:type="character" w:customStyle="1" w:styleId="ft2952">
    <w:name w:val="ft2952"/>
    <w:basedOn w:val="a3"/>
    <w:uiPriority w:val="99"/>
    <w:qFormat/>
    <w:rsid w:val="00452551"/>
    <w:rPr>
      <w:rFonts w:cs="Times New Roman"/>
    </w:rPr>
  </w:style>
  <w:style w:type="character" w:customStyle="1" w:styleId="ft2954">
    <w:name w:val="ft2954"/>
    <w:basedOn w:val="a3"/>
    <w:uiPriority w:val="99"/>
    <w:qFormat/>
    <w:rsid w:val="00452551"/>
    <w:rPr>
      <w:rFonts w:cs="Times New Roman"/>
    </w:rPr>
  </w:style>
  <w:style w:type="character" w:customStyle="1" w:styleId="ft2955">
    <w:name w:val="ft2955"/>
    <w:basedOn w:val="a3"/>
    <w:uiPriority w:val="99"/>
    <w:qFormat/>
    <w:rsid w:val="00452551"/>
    <w:rPr>
      <w:rFonts w:cs="Times New Roman"/>
    </w:rPr>
  </w:style>
  <w:style w:type="character" w:customStyle="1" w:styleId="ft2962">
    <w:name w:val="ft2962"/>
    <w:basedOn w:val="a3"/>
    <w:uiPriority w:val="99"/>
    <w:qFormat/>
    <w:rsid w:val="00452551"/>
    <w:rPr>
      <w:rFonts w:cs="Times New Roman"/>
    </w:rPr>
  </w:style>
  <w:style w:type="character" w:customStyle="1" w:styleId="ft2968">
    <w:name w:val="ft2968"/>
    <w:basedOn w:val="a3"/>
    <w:uiPriority w:val="99"/>
    <w:qFormat/>
    <w:rsid w:val="00452551"/>
    <w:rPr>
      <w:rFonts w:cs="Times New Roman"/>
    </w:rPr>
  </w:style>
  <w:style w:type="character" w:customStyle="1" w:styleId="ft2973">
    <w:name w:val="ft2973"/>
    <w:basedOn w:val="a3"/>
    <w:uiPriority w:val="99"/>
    <w:qFormat/>
    <w:rsid w:val="00452551"/>
    <w:rPr>
      <w:rFonts w:cs="Times New Roman"/>
    </w:rPr>
  </w:style>
  <w:style w:type="character" w:customStyle="1" w:styleId="ft2974">
    <w:name w:val="ft2974"/>
    <w:basedOn w:val="a3"/>
    <w:uiPriority w:val="99"/>
    <w:qFormat/>
    <w:rsid w:val="00452551"/>
    <w:rPr>
      <w:rFonts w:cs="Times New Roman"/>
    </w:rPr>
  </w:style>
  <w:style w:type="character" w:customStyle="1" w:styleId="ft2976">
    <w:name w:val="ft2976"/>
    <w:basedOn w:val="a3"/>
    <w:uiPriority w:val="99"/>
    <w:qFormat/>
    <w:rsid w:val="00452551"/>
    <w:rPr>
      <w:rFonts w:cs="Times New Roman"/>
    </w:rPr>
  </w:style>
  <w:style w:type="character" w:customStyle="1" w:styleId="ft2985">
    <w:name w:val="ft2985"/>
    <w:basedOn w:val="a3"/>
    <w:uiPriority w:val="99"/>
    <w:qFormat/>
    <w:rsid w:val="00452551"/>
    <w:rPr>
      <w:rFonts w:cs="Times New Roman"/>
    </w:rPr>
  </w:style>
  <w:style w:type="character" w:customStyle="1" w:styleId="ft3002">
    <w:name w:val="ft3002"/>
    <w:basedOn w:val="a3"/>
    <w:uiPriority w:val="99"/>
    <w:qFormat/>
    <w:rsid w:val="00452551"/>
    <w:rPr>
      <w:rFonts w:cs="Times New Roman"/>
    </w:rPr>
  </w:style>
  <w:style w:type="character" w:customStyle="1" w:styleId="ft3037">
    <w:name w:val="ft3037"/>
    <w:basedOn w:val="a3"/>
    <w:uiPriority w:val="99"/>
    <w:qFormat/>
    <w:rsid w:val="00452551"/>
    <w:rPr>
      <w:rFonts w:cs="Times New Roman"/>
    </w:rPr>
  </w:style>
  <w:style w:type="character" w:customStyle="1" w:styleId="ft3084">
    <w:name w:val="ft3084"/>
    <w:basedOn w:val="a3"/>
    <w:uiPriority w:val="99"/>
    <w:qFormat/>
    <w:rsid w:val="00452551"/>
    <w:rPr>
      <w:rFonts w:cs="Times New Roman"/>
    </w:rPr>
  </w:style>
  <w:style w:type="character" w:customStyle="1" w:styleId="ft3127">
    <w:name w:val="ft3127"/>
    <w:basedOn w:val="a3"/>
    <w:uiPriority w:val="99"/>
    <w:qFormat/>
    <w:rsid w:val="00452551"/>
    <w:rPr>
      <w:rFonts w:cs="Times New Roman"/>
    </w:rPr>
  </w:style>
  <w:style w:type="character" w:customStyle="1" w:styleId="ft3156">
    <w:name w:val="ft3156"/>
    <w:basedOn w:val="a3"/>
    <w:uiPriority w:val="99"/>
    <w:qFormat/>
    <w:rsid w:val="00452551"/>
    <w:rPr>
      <w:rFonts w:cs="Times New Roman"/>
    </w:rPr>
  </w:style>
  <w:style w:type="character" w:customStyle="1" w:styleId="ft3206">
    <w:name w:val="ft3206"/>
    <w:basedOn w:val="a3"/>
    <w:uiPriority w:val="99"/>
    <w:qFormat/>
    <w:rsid w:val="00452551"/>
    <w:rPr>
      <w:rFonts w:cs="Times New Roman"/>
    </w:rPr>
  </w:style>
  <w:style w:type="character" w:customStyle="1" w:styleId="ft3264">
    <w:name w:val="ft3264"/>
    <w:basedOn w:val="a3"/>
    <w:uiPriority w:val="99"/>
    <w:qFormat/>
    <w:rsid w:val="00452551"/>
    <w:rPr>
      <w:rFonts w:cs="Times New Roman"/>
    </w:rPr>
  </w:style>
  <w:style w:type="character" w:customStyle="1" w:styleId="ft3315">
    <w:name w:val="ft3315"/>
    <w:basedOn w:val="a3"/>
    <w:uiPriority w:val="99"/>
    <w:qFormat/>
    <w:rsid w:val="00452551"/>
    <w:rPr>
      <w:rFonts w:cs="Times New Roman"/>
    </w:rPr>
  </w:style>
  <w:style w:type="character" w:customStyle="1" w:styleId="ft3373">
    <w:name w:val="ft3373"/>
    <w:basedOn w:val="a3"/>
    <w:uiPriority w:val="99"/>
    <w:qFormat/>
    <w:rsid w:val="00452551"/>
    <w:rPr>
      <w:rFonts w:cs="Times New Roman"/>
    </w:rPr>
  </w:style>
  <w:style w:type="character" w:customStyle="1" w:styleId="ft3432">
    <w:name w:val="ft3432"/>
    <w:basedOn w:val="a3"/>
    <w:uiPriority w:val="99"/>
    <w:qFormat/>
    <w:rsid w:val="00452551"/>
    <w:rPr>
      <w:rFonts w:cs="Times New Roman"/>
    </w:rPr>
  </w:style>
  <w:style w:type="character" w:customStyle="1" w:styleId="ft3489">
    <w:name w:val="ft3489"/>
    <w:basedOn w:val="a3"/>
    <w:uiPriority w:val="99"/>
    <w:qFormat/>
    <w:rsid w:val="00452551"/>
    <w:rPr>
      <w:rFonts w:cs="Times New Roman"/>
    </w:rPr>
  </w:style>
  <w:style w:type="character" w:customStyle="1" w:styleId="ft3546">
    <w:name w:val="ft3546"/>
    <w:basedOn w:val="a3"/>
    <w:uiPriority w:val="99"/>
    <w:qFormat/>
    <w:rsid w:val="00452551"/>
    <w:rPr>
      <w:rFonts w:cs="Times New Roman"/>
    </w:rPr>
  </w:style>
  <w:style w:type="character" w:customStyle="1" w:styleId="ft3608">
    <w:name w:val="ft3608"/>
    <w:basedOn w:val="a3"/>
    <w:uiPriority w:val="99"/>
    <w:qFormat/>
    <w:rsid w:val="00452551"/>
    <w:rPr>
      <w:rFonts w:cs="Times New Roman"/>
    </w:rPr>
  </w:style>
  <w:style w:type="character" w:customStyle="1" w:styleId="ft3651">
    <w:name w:val="ft3651"/>
    <w:basedOn w:val="a3"/>
    <w:uiPriority w:val="99"/>
    <w:qFormat/>
    <w:rsid w:val="00452551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52551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52551"/>
    <w:rPr>
      <w:rFonts w:cs="Times New Roman"/>
    </w:rPr>
  </w:style>
  <w:style w:type="character" w:customStyle="1" w:styleId="1142">
    <w:name w:val="Знак Знак114"/>
    <w:uiPriority w:val="99"/>
    <w:locked/>
    <w:rsid w:val="00452551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525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52551"/>
  </w:style>
  <w:style w:type="character" w:customStyle="1" w:styleId="ft9274">
    <w:name w:val="ft9274"/>
    <w:uiPriority w:val="99"/>
    <w:qFormat/>
    <w:rsid w:val="00452551"/>
  </w:style>
  <w:style w:type="character" w:customStyle="1" w:styleId="ft9282">
    <w:name w:val="ft9282"/>
    <w:uiPriority w:val="99"/>
    <w:qFormat/>
    <w:rsid w:val="00452551"/>
  </w:style>
  <w:style w:type="character" w:customStyle="1" w:styleId="ft9284">
    <w:name w:val="ft9284"/>
    <w:uiPriority w:val="99"/>
    <w:qFormat/>
    <w:rsid w:val="00452551"/>
  </w:style>
  <w:style w:type="character" w:customStyle="1" w:styleId="ft9287">
    <w:name w:val="ft9287"/>
    <w:uiPriority w:val="99"/>
    <w:qFormat/>
    <w:rsid w:val="00452551"/>
  </w:style>
  <w:style w:type="character" w:customStyle="1" w:styleId="ft9293">
    <w:name w:val="ft9293"/>
    <w:uiPriority w:val="99"/>
    <w:qFormat/>
    <w:rsid w:val="00452551"/>
  </w:style>
  <w:style w:type="character" w:customStyle="1" w:styleId="ft9299">
    <w:name w:val="ft9299"/>
    <w:uiPriority w:val="99"/>
    <w:qFormat/>
    <w:rsid w:val="00452551"/>
  </w:style>
  <w:style w:type="character" w:customStyle="1" w:styleId="ft9306">
    <w:name w:val="ft9306"/>
    <w:uiPriority w:val="99"/>
    <w:qFormat/>
    <w:rsid w:val="00452551"/>
  </w:style>
  <w:style w:type="character" w:customStyle="1" w:styleId="ft8849">
    <w:name w:val="ft8849"/>
    <w:uiPriority w:val="99"/>
    <w:qFormat/>
    <w:rsid w:val="00452551"/>
  </w:style>
  <w:style w:type="character" w:customStyle="1" w:styleId="ft9312">
    <w:name w:val="ft9312"/>
    <w:uiPriority w:val="99"/>
    <w:qFormat/>
    <w:rsid w:val="00452551"/>
  </w:style>
  <w:style w:type="character" w:customStyle="1" w:styleId="ft9316">
    <w:name w:val="ft9316"/>
    <w:uiPriority w:val="99"/>
    <w:qFormat/>
    <w:rsid w:val="00452551"/>
  </w:style>
  <w:style w:type="character" w:customStyle="1" w:styleId="ft9324">
    <w:name w:val="ft9324"/>
    <w:uiPriority w:val="99"/>
    <w:qFormat/>
    <w:rsid w:val="00452551"/>
  </w:style>
  <w:style w:type="character" w:customStyle="1" w:styleId="ft9330">
    <w:name w:val="ft9330"/>
    <w:uiPriority w:val="99"/>
    <w:qFormat/>
    <w:rsid w:val="00452551"/>
  </w:style>
  <w:style w:type="character" w:customStyle="1" w:styleId="18100">
    <w:name w:val="Знак Знак1810"/>
    <w:uiPriority w:val="99"/>
    <w:rsid w:val="00452551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52551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52551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52551"/>
    <w:rPr>
      <w:rFonts w:ascii="Wingdings" w:hAnsi="Wingdings"/>
    </w:rPr>
  </w:style>
  <w:style w:type="character" w:customStyle="1" w:styleId="WW8Num39z0">
    <w:name w:val="WW8Num39z0"/>
    <w:uiPriority w:val="99"/>
    <w:qFormat/>
    <w:rsid w:val="00452551"/>
    <w:rPr>
      <w:rFonts w:ascii="Wingdings" w:hAnsi="Wingdings"/>
    </w:rPr>
  </w:style>
  <w:style w:type="character" w:customStyle="1" w:styleId="WW8Num42z0">
    <w:name w:val="WW8Num42z0"/>
    <w:uiPriority w:val="99"/>
    <w:qFormat/>
    <w:rsid w:val="00452551"/>
    <w:rPr>
      <w:rFonts w:ascii="Wingdings" w:hAnsi="Wingdings"/>
    </w:rPr>
  </w:style>
  <w:style w:type="character" w:customStyle="1" w:styleId="WW8Num44z0">
    <w:name w:val="WW8Num44z0"/>
    <w:uiPriority w:val="99"/>
    <w:qFormat/>
    <w:rsid w:val="00452551"/>
    <w:rPr>
      <w:rFonts w:ascii="Wingdings" w:hAnsi="Wingdings"/>
    </w:rPr>
  </w:style>
  <w:style w:type="character" w:customStyle="1" w:styleId="WW8Num44z1">
    <w:name w:val="WW8Num44z1"/>
    <w:uiPriority w:val="99"/>
    <w:qFormat/>
    <w:rsid w:val="00452551"/>
    <w:rPr>
      <w:rFonts w:ascii="Courier New" w:hAnsi="Courier New"/>
    </w:rPr>
  </w:style>
  <w:style w:type="character" w:customStyle="1" w:styleId="WW8Num44z3">
    <w:name w:val="WW8Num44z3"/>
    <w:uiPriority w:val="99"/>
    <w:qFormat/>
    <w:rsid w:val="00452551"/>
    <w:rPr>
      <w:rFonts w:ascii="Symbol" w:hAnsi="Symbol"/>
    </w:rPr>
  </w:style>
  <w:style w:type="character" w:customStyle="1" w:styleId="WW8Num47z0">
    <w:name w:val="WW8Num47z0"/>
    <w:uiPriority w:val="99"/>
    <w:qFormat/>
    <w:rsid w:val="00452551"/>
    <w:rPr>
      <w:rFonts w:ascii="Wingdings" w:hAnsi="Wingdings"/>
    </w:rPr>
  </w:style>
  <w:style w:type="character" w:customStyle="1" w:styleId="WW8Num47z1">
    <w:name w:val="WW8Num47z1"/>
    <w:uiPriority w:val="99"/>
    <w:qFormat/>
    <w:rsid w:val="00452551"/>
    <w:rPr>
      <w:rFonts w:ascii="Courier New" w:hAnsi="Courier New"/>
    </w:rPr>
  </w:style>
  <w:style w:type="character" w:customStyle="1" w:styleId="WW8Num47z3">
    <w:name w:val="WW8Num47z3"/>
    <w:uiPriority w:val="99"/>
    <w:qFormat/>
    <w:rsid w:val="00452551"/>
    <w:rPr>
      <w:rFonts w:ascii="Symbol" w:hAnsi="Symbol"/>
    </w:rPr>
  </w:style>
  <w:style w:type="character" w:customStyle="1" w:styleId="WW8Num50z0">
    <w:name w:val="WW8Num50z0"/>
    <w:uiPriority w:val="99"/>
    <w:qFormat/>
    <w:rsid w:val="00452551"/>
    <w:rPr>
      <w:rFonts w:ascii="Wingdings" w:hAnsi="Wingdings"/>
    </w:rPr>
  </w:style>
  <w:style w:type="character" w:customStyle="1" w:styleId="WW8Num51z0">
    <w:name w:val="WW8Num51z0"/>
    <w:uiPriority w:val="99"/>
    <w:qFormat/>
    <w:rsid w:val="00452551"/>
    <w:rPr>
      <w:rFonts w:ascii="Wingdings" w:hAnsi="Wingdings"/>
    </w:rPr>
  </w:style>
  <w:style w:type="character" w:customStyle="1" w:styleId="WW8Num52z0">
    <w:name w:val="WW8Num52z0"/>
    <w:uiPriority w:val="99"/>
    <w:qFormat/>
    <w:rsid w:val="00452551"/>
    <w:rPr>
      <w:rFonts w:ascii="Symbol" w:hAnsi="Symbol"/>
    </w:rPr>
  </w:style>
  <w:style w:type="character" w:customStyle="1" w:styleId="WW8Num53z0">
    <w:name w:val="WW8Num53z0"/>
    <w:uiPriority w:val="99"/>
    <w:qFormat/>
    <w:rsid w:val="00452551"/>
    <w:rPr>
      <w:rFonts w:ascii="Wingdings" w:hAnsi="Wingdings"/>
    </w:rPr>
  </w:style>
  <w:style w:type="character" w:customStyle="1" w:styleId="WW8Num53z1">
    <w:name w:val="WW8Num53z1"/>
    <w:uiPriority w:val="99"/>
    <w:qFormat/>
    <w:rsid w:val="00452551"/>
    <w:rPr>
      <w:rFonts w:ascii="Courier New" w:hAnsi="Courier New"/>
    </w:rPr>
  </w:style>
  <w:style w:type="character" w:customStyle="1" w:styleId="WW8Num53z3">
    <w:name w:val="WW8Num53z3"/>
    <w:uiPriority w:val="99"/>
    <w:qFormat/>
    <w:rsid w:val="00452551"/>
    <w:rPr>
      <w:rFonts w:ascii="Symbol" w:hAnsi="Symbol"/>
    </w:rPr>
  </w:style>
  <w:style w:type="character" w:customStyle="1" w:styleId="WW8Num55z0">
    <w:name w:val="WW8Num55z0"/>
    <w:uiPriority w:val="99"/>
    <w:qFormat/>
    <w:rsid w:val="00452551"/>
    <w:rPr>
      <w:rFonts w:ascii="Symbol" w:hAnsi="Symbol"/>
    </w:rPr>
  </w:style>
  <w:style w:type="character" w:customStyle="1" w:styleId="WW8Num56z0">
    <w:name w:val="WW8Num56z0"/>
    <w:uiPriority w:val="99"/>
    <w:qFormat/>
    <w:rsid w:val="00452551"/>
    <w:rPr>
      <w:rFonts w:ascii="Symbol" w:hAnsi="Symbol"/>
    </w:rPr>
  </w:style>
  <w:style w:type="character" w:customStyle="1" w:styleId="WW8Num59z0">
    <w:name w:val="WW8Num59z0"/>
    <w:uiPriority w:val="99"/>
    <w:qFormat/>
    <w:rsid w:val="00452551"/>
    <w:rPr>
      <w:rFonts w:ascii="Symbol" w:hAnsi="Symbol"/>
    </w:rPr>
  </w:style>
  <w:style w:type="character" w:customStyle="1" w:styleId="WW8Num63z0">
    <w:name w:val="WW8Num63z0"/>
    <w:uiPriority w:val="99"/>
    <w:qFormat/>
    <w:rsid w:val="00452551"/>
    <w:rPr>
      <w:rFonts w:ascii="Symbol" w:hAnsi="Symbol"/>
    </w:rPr>
  </w:style>
  <w:style w:type="character" w:customStyle="1" w:styleId="WW8Num66z0">
    <w:name w:val="WW8Num66z0"/>
    <w:uiPriority w:val="99"/>
    <w:qFormat/>
    <w:rsid w:val="00452551"/>
    <w:rPr>
      <w:rFonts w:ascii="Symbol" w:hAnsi="Symbol"/>
    </w:rPr>
  </w:style>
  <w:style w:type="character" w:customStyle="1" w:styleId="WW8Num69z1">
    <w:name w:val="WW8Num69z1"/>
    <w:uiPriority w:val="99"/>
    <w:qFormat/>
    <w:rsid w:val="00452551"/>
    <w:rPr>
      <w:rFonts w:ascii="Wingdings" w:hAnsi="Wingdings"/>
    </w:rPr>
  </w:style>
  <w:style w:type="character" w:customStyle="1" w:styleId="WW8Num72z0">
    <w:name w:val="WW8Num72z0"/>
    <w:uiPriority w:val="99"/>
    <w:qFormat/>
    <w:rsid w:val="00452551"/>
    <w:rPr>
      <w:rFonts w:ascii="Symbol" w:hAnsi="Symbol"/>
    </w:rPr>
  </w:style>
  <w:style w:type="character" w:customStyle="1" w:styleId="WW8Num72z1">
    <w:name w:val="WW8Num72z1"/>
    <w:uiPriority w:val="99"/>
    <w:qFormat/>
    <w:rsid w:val="00452551"/>
    <w:rPr>
      <w:rFonts w:ascii="Courier New" w:hAnsi="Courier New"/>
    </w:rPr>
  </w:style>
  <w:style w:type="character" w:customStyle="1" w:styleId="WW8Num72z2">
    <w:name w:val="WW8Num72z2"/>
    <w:uiPriority w:val="99"/>
    <w:qFormat/>
    <w:rsid w:val="00452551"/>
    <w:rPr>
      <w:rFonts w:ascii="Wingdings" w:hAnsi="Wingdings"/>
    </w:rPr>
  </w:style>
  <w:style w:type="character" w:customStyle="1" w:styleId="WW8Num74z0">
    <w:name w:val="WW8Num74z0"/>
    <w:uiPriority w:val="99"/>
    <w:qFormat/>
    <w:rsid w:val="00452551"/>
    <w:rPr>
      <w:rFonts w:ascii="Symbol" w:hAnsi="Symbol"/>
    </w:rPr>
  </w:style>
  <w:style w:type="character" w:customStyle="1" w:styleId="WW8Num75z0">
    <w:name w:val="WW8Num75z0"/>
    <w:uiPriority w:val="99"/>
    <w:qFormat/>
    <w:rsid w:val="00452551"/>
    <w:rPr>
      <w:rFonts w:ascii="Wingdings" w:hAnsi="Wingdings"/>
    </w:rPr>
  </w:style>
  <w:style w:type="character" w:customStyle="1" w:styleId="WW8Num75z1">
    <w:name w:val="WW8Num75z1"/>
    <w:uiPriority w:val="99"/>
    <w:qFormat/>
    <w:rsid w:val="00452551"/>
    <w:rPr>
      <w:rFonts w:ascii="Courier New" w:hAnsi="Courier New"/>
    </w:rPr>
  </w:style>
  <w:style w:type="character" w:customStyle="1" w:styleId="WW8Num75z3">
    <w:name w:val="WW8Num75z3"/>
    <w:uiPriority w:val="99"/>
    <w:qFormat/>
    <w:rsid w:val="00452551"/>
    <w:rPr>
      <w:rFonts w:ascii="Symbol" w:hAnsi="Symbol"/>
    </w:rPr>
  </w:style>
  <w:style w:type="character" w:customStyle="1" w:styleId="WW8Num77z0">
    <w:name w:val="WW8Num77z0"/>
    <w:uiPriority w:val="99"/>
    <w:qFormat/>
    <w:rsid w:val="00452551"/>
    <w:rPr>
      <w:rFonts w:ascii="Symbol" w:hAnsi="Symbol"/>
    </w:rPr>
  </w:style>
  <w:style w:type="character" w:customStyle="1" w:styleId="WW8Num78z0">
    <w:name w:val="WW8Num78z0"/>
    <w:uiPriority w:val="99"/>
    <w:qFormat/>
    <w:rsid w:val="00452551"/>
    <w:rPr>
      <w:rFonts w:ascii="Wingdings" w:hAnsi="Wingdings"/>
    </w:rPr>
  </w:style>
  <w:style w:type="character" w:customStyle="1" w:styleId="WW8Num78z1">
    <w:name w:val="WW8Num78z1"/>
    <w:uiPriority w:val="99"/>
    <w:qFormat/>
    <w:rsid w:val="00452551"/>
    <w:rPr>
      <w:rFonts w:ascii="Courier New" w:hAnsi="Courier New"/>
    </w:rPr>
  </w:style>
  <w:style w:type="character" w:customStyle="1" w:styleId="WW8Num78z3">
    <w:name w:val="WW8Num78z3"/>
    <w:uiPriority w:val="99"/>
    <w:qFormat/>
    <w:rsid w:val="00452551"/>
    <w:rPr>
      <w:rFonts w:ascii="Symbol" w:hAnsi="Symbol"/>
    </w:rPr>
  </w:style>
  <w:style w:type="character" w:customStyle="1" w:styleId="WW8Num79z0">
    <w:name w:val="WW8Num79z0"/>
    <w:uiPriority w:val="99"/>
    <w:qFormat/>
    <w:rsid w:val="00452551"/>
    <w:rPr>
      <w:rFonts w:ascii="Symbol" w:hAnsi="Symbol"/>
    </w:rPr>
  </w:style>
  <w:style w:type="character" w:customStyle="1" w:styleId="WW8Num86z0">
    <w:name w:val="WW8Num86z0"/>
    <w:uiPriority w:val="99"/>
    <w:qFormat/>
    <w:rsid w:val="00452551"/>
    <w:rPr>
      <w:rFonts w:ascii="Wingdings" w:hAnsi="Wingdings"/>
    </w:rPr>
  </w:style>
  <w:style w:type="character" w:customStyle="1" w:styleId="WW8Num86z1">
    <w:name w:val="WW8Num86z1"/>
    <w:uiPriority w:val="99"/>
    <w:qFormat/>
    <w:rsid w:val="00452551"/>
    <w:rPr>
      <w:rFonts w:ascii="Courier New" w:hAnsi="Courier New"/>
    </w:rPr>
  </w:style>
  <w:style w:type="character" w:customStyle="1" w:styleId="WW8Num86z3">
    <w:name w:val="WW8Num86z3"/>
    <w:uiPriority w:val="99"/>
    <w:qFormat/>
    <w:rsid w:val="00452551"/>
    <w:rPr>
      <w:rFonts w:ascii="Symbol" w:hAnsi="Symbol"/>
    </w:rPr>
  </w:style>
  <w:style w:type="character" w:customStyle="1" w:styleId="WW8Num87z0">
    <w:name w:val="WW8Num87z0"/>
    <w:uiPriority w:val="99"/>
    <w:qFormat/>
    <w:rsid w:val="00452551"/>
    <w:rPr>
      <w:rFonts w:ascii="Symbol" w:hAnsi="Symbol"/>
    </w:rPr>
  </w:style>
  <w:style w:type="character" w:customStyle="1" w:styleId="WW8Num89z0">
    <w:name w:val="WW8Num89z0"/>
    <w:uiPriority w:val="99"/>
    <w:qFormat/>
    <w:rsid w:val="00452551"/>
    <w:rPr>
      <w:rFonts w:ascii="Symbol" w:hAnsi="Symbol"/>
    </w:rPr>
  </w:style>
  <w:style w:type="character" w:customStyle="1" w:styleId="WW8Num90z0">
    <w:name w:val="WW8Num90z0"/>
    <w:uiPriority w:val="99"/>
    <w:qFormat/>
    <w:rsid w:val="00452551"/>
    <w:rPr>
      <w:rFonts w:ascii="Symbol" w:hAnsi="Symbol"/>
    </w:rPr>
  </w:style>
  <w:style w:type="character" w:customStyle="1" w:styleId="WW8Num92z0">
    <w:name w:val="WW8Num92z0"/>
    <w:uiPriority w:val="99"/>
    <w:qFormat/>
    <w:rsid w:val="00452551"/>
    <w:rPr>
      <w:rFonts w:ascii="Symbol" w:hAnsi="Symbol"/>
    </w:rPr>
  </w:style>
  <w:style w:type="character" w:customStyle="1" w:styleId="WW8Num93z0">
    <w:name w:val="WW8Num93z0"/>
    <w:uiPriority w:val="99"/>
    <w:qFormat/>
    <w:rsid w:val="00452551"/>
    <w:rPr>
      <w:rFonts w:ascii="Wingdings" w:hAnsi="Wingdings"/>
    </w:rPr>
  </w:style>
  <w:style w:type="character" w:customStyle="1" w:styleId="WW8Num93z1">
    <w:name w:val="WW8Num93z1"/>
    <w:uiPriority w:val="99"/>
    <w:qFormat/>
    <w:rsid w:val="00452551"/>
    <w:rPr>
      <w:rFonts w:ascii="Courier New" w:hAnsi="Courier New"/>
    </w:rPr>
  </w:style>
  <w:style w:type="character" w:customStyle="1" w:styleId="WW8Num93z3">
    <w:name w:val="WW8Num93z3"/>
    <w:uiPriority w:val="99"/>
    <w:qFormat/>
    <w:rsid w:val="00452551"/>
    <w:rPr>
      <w:rFonts w:ascii="Symbol" w:hAnsi="Symbol"/>
    </w:rPr>
  </w:style>
  <w:style w:type="character" w:customStyle="1" w:styleId="WW8Num94z0">
    <w:name w:val="WW8Num94z0"/>
    <w:uiPriority w:val="99"/>
    <w:qFormat/>
    <w:rsid w:val="00452551"/>
    <w:rPr>
      <w:rFonts w:ascii="Symbol" w:hAnsi="Symbol"/>
    </w:rPr>
  </w:style>
  <w:style w:type="character" w:customStyle="1" w:styleId="WW8Num97z0">
    <w:name w:val="WW8Num97z0"/>
    <w:uiPriority w:val="99"/>
    <w:qFormat/>
    <w:rsid w:val="00452551"/>
    <w:rPr>
      <w:rFonts w:ascii="Symbol" w:hAnsi="Symbol"/>
    </w:rPr>
  </w:style>
  <w:style w:type="character" w:customStyle="1" w:styleId="WW8Num99z0">
    <w:name w:val="WW8Num99z0"/>
    <w:uiPriority w:val="99"/>
    <w:qFormat/>
    <w:rsid w:val="00452551"/>
    <w:rPr>
      <w:rFonts w:ascii="Symbol" w:hAnsi="Symbol"/>
    </w:rPr>
  </w:style>
  <w:style w:type="character" w:customStyle="1" w:styleId="WW8Num101z0">
    <w:name w:val="WW8Num101z0"/>
    <w:uiPriority w:val="99"/>
    <w:qFormat/>
    <w:rsid w:val="00452551"/>
    <w:rPr>
      <w:rFonts w:ascii="Symbol" w:hAnsi="Symbol"/>
    </w:rPr>
  </w:style>
  <w:style w:type="character" w:customStyle="1" w:styleId="WW8Num104z0">
    <w:name w:val="WW8Num104z0"/>
    <w:uiPriority w:val="99"/>
    <w:qFormat/>
    <w:rsid w:val="00452551"/>
    <w:rPr>
      <w:rFonts w:ascii="Symbol" w:hAnsi="Symbol"/>
    </w:rPr>
  </w:style>
  <w:style w:type="character" w:customStyle="1" w:styleId="WW8Num107z0">
    <w:name w:val="WW8Num107z0"/>
    <w:uiPriority w:val="99"/>
    <w:qFormat/>
    <w:rsid w:val="00452551"/>
    <w:rPr>
      <w:rFonts w:ascii="Symbol" w:hAnsi="Symbol"/>
    </w:rPr>
  </w:style>
  <w:style w:type="character" w:customStyle="1" w:styleId="WW8Num109z0">
    <w:name w:val="WW8Num109z0"/>
    <w:uiPriority w:val="99"/>
    <w:qFormat/>
    <w:rsid w:val="00452551"/>
    <w:rPr>
      <w:rFonts w:ascii="Symbol" w:hAnsi="Symbol"/>
    </w:rPr>
  </w:style>
  <w:style w:type="character" w:customStyle="1" w:styleId="WW8Num112z1">
    <w:name w:val="WW8Num112z1"/>
    <w:uiPriority w:val="99"/>
    <w:qFormat/>
    <w:rsid w:val="00452551"/>
    <w:rPr>
      <w:color w:val="000000"/>
    </w:rPr>
  </w:style>
  <w:style w:type="character" w:customStyle="1" w:styleId="WW8Num114z0">
    <w:name w:val="WW8Num114z0"/>
    <w:uiPriority w:val="99"/>
    <w:qFormat/>
    <w:rsid w:val="00452551"/>
    <w:rPr>
      <w:rFonts w:ascii="Symbol" w:hAnsi="Symbol"/>
    </w:rPr>
  </w:style>
  <w:style w:type="character" w:customStyle="1" w:styleId="WW8Num117z0">
    <w:name w:val="WW8Num117z0"/>
    <w:uiPriority w:val="99"/>
    <w:qFormat/>
    <w:rsid w:val="00452551"/>
    <w:rPr>
      <w:rFonts w:ascii="Symbol" w:hAnsi="Symbol"/>
    </w:rPr>
  </w:style>
  <w:style w:type="character" w:customStyle="1" w:styleId="WW8Num118z0">
    <w:name w:val="WW8Num118z0"/>
    <w:uiPriority w:val="99"/>
    <w:qFormat/>
    <w:rsid w:val="00452551"/>
    <w:rPr>
      <w:rFonts w:ascii="Wingdings" w:hAnsi="Wingdings"/>
    </w:rPr>
  </w:style>
  <w:style w:type="character" w:customStyle="1" w:styleId="WW8Num118z1">
    <w:name w:val="WW8Num118z1"/>
    <w:uiPriority w:val="99"/>
    <w:qFormat/>
    <w:rsid w:val="00452551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52551"/>
    <w:rPr>
      <w:rFonts w:ascii="Symbol" w:hAnsi="Symbol"/>
    </w:rPr>
  </w:style>
  <w:style w:type="character" w:customStyle="1" w:styleId="WW8Num120z0">
    <w:name w:val="WW8Num120z0"/>
    <w:uiPriority w:val="99"/>
    <w:qFormat/>
    <w:rsid w:val="00452551"/>
    <w:rPr>
      <w:rFonts w:ascii="Symbol" w:hAnsi="Symbol"/>
    </w:rPr>
  </w:style>
  <w:style w:type="character" w:customStyle="1" w:styleId="WW8Num121z0">
    <w:name w:val="WW8Num121z0"/>
    <w:uiPriority w:val="99"/>
    <w:qFormat/>
    <w:rsid w:val="00452551"/>
    <w:rPr>
      <w:rFonts w:ascii="Symbol" w:hAnsi="Symbol"/>
    </w:rPr>
  </w:style>
  <w:style w:type="character" w:customStyle="1" w:styleId="WW8Num124z0">
    <w:name w:val="WW8Num124z0"/>
    <w:uiPriority w:val="99"/>
    <w:qFormat/>
    <w:rsid w:val="00452551"/>
    <w:rPr>
      <w:rFonts w:ascii="Symbol" w:hAnsi="Symbol"/>
    </w:rPr>
  </w:style>
  <w:style w:type="character" w:customStyle="1" w:styleId="WW8Num125z0">
    <w:name w:val="WW8Num125z0"/>
    <w:uiPriority w:val="99"/>
    <w:qFormat/>
    <w:rsid w:val="00452551"/>
    <w:rPr>
      <w:rFonts w:ascii="Wingdings" w:hAnsi="Wingdings"/>
    </w:rPr>
  </w:style>
  <w:style w:type="character" w:customStyle="1" w:styleId="WW8Num125z1">
    <w:name w:val="WW8Num125z1"/>
    <w:uiPriority w:val="99"/>
    <w:qFormat/>
    <w:rsid w:val="00452551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52551"/>
    <w:rPr>
      <w:rFonts w:ascii="Symbol" w:hAnsi="Symbol"/>
    </w:rPr>
  </w:style>
  <w:style w:type="character" w:customStyle="1" w:styleId="WW8Num126z0">
    <w:name w:val="WW8Num126z0"/>
    <w:uiPriority w:val="99"/>
    <w:qFormat/>
    <w:rsid w:val="00452551"/>
    <w:rPr>
      <w:rFonts w:ascii="Symbol" w:hAnsi="Symbol"/>
    </w:rPr>
  </w:style>
  <w:style w:type="character" w:customStyle="1" w:styleId="WW8Num127z0">
    <w:name w:val="WW8Num127z0"/>
    <w:uiPriority w:val="99"/>
    <w:qFormat/>
    <w:rsid w:val="00452551"/>
    <w:rPr>
      <w:rFonts w:ascii="Symbol" w:hAnsi="Symbol"/>
    </w:rPr>
  </w:style>
  <w:style w:type="character" w:customStyle="1" w:styleId="WW8Num130z0">
    <w:name w:val="WW8Num130z0"/>
    <w:uiPriority w:val="99"/>
    <w:qFormat/>
    <w:rsid w:val="00452551"/>
    <w:rPr>
      <w:rFonts w:ascii="Symbol" w:hAnsi="Symbol"/>
    </w:rPr>
  </w:style>
  <w:style w:type="character" w:customStyle="1" w:styleId="WW8Num131z0">
    <w:name w:val="WW8Num131z0"/>
    <w:uiPriority w:val="99"/>
    <w:qFormat/>
    <w:rsid w:val="00452551"/>
    <w:rPr>
      <w:rFonts w:ascii="Symbol" w:hAnsi="Symbol"/>
    </w:rPr>
  </w:style>
  <w:style w:type="character" w:customStyle="1" w:styleId="WW8Num132z0">
    <w:name w:val="WW8Num132z0"/>
    <w:uiPriority w:val="99"/>
    <w:qFormat/>
    <w:rsid w:val="00452551"/>
    <w:rPr>
      <w:rFonts w:ascii="Symbol" w:hAnsi="Symbol"/>
    </w:rPr>
  </w:style>
  <w:style w:type="character" w:customStyle="1" w:styleId="WW8Num134z0">
    <w:name w:val="WW8Num134z0"/>
    <w:uiPriority w:val="99"/>
    <w:qFormat/>
    <w:rsid w:val="00452551"/>
    <w:rPr>
      <w:rFonts w:ascii="Wingdings" w:hAnsi="Wingdings"/>
    </w:rPr>
  </w:style>
  <w:style w:type="character" w:customStyle="1" w:styleId="WW8Num136z0">
    <w:name w:val="WW8Num136z0"/>
    <w:uiPriority w:val="99"/>
    <w:qFormat/>
    <w:rsid w:val="00452551"/>
    <w:rPr>
      <w:rFonts w:ascii="Symbol" w:hAnsi="Symbol"/>
    </w:rPr>
  </w:style>
  <w:style w:type="character" w:customStyle="1" w:styleId="WW8Num139z0">
    <w:name w:val="WW8Num139z0"/>
    <w:uiPriority w:val="99"/>
    <w:qFormat/>
    <w:rsid w:val="00452551"/>
    <w:rPr>
      <w:rFonts w:ascii="Symbol" w:hAnsi="Symbol"/>
    </w:rPr>
  </w:style>
  <w:style w:type="character" w:customStyle="1" w:styleId="WW8Num143z0">
    <w:name w:val="WW8Num143z0"/>
    <w:uiPriority w:val="99"/>
    <w:qFormat/>
    <w:rsid w:val="00452551"/>
    <w:rPr>
      <w:rFonts w:ascii="Symbol" w:hAnsi="Symbol"/>
    </w:rPr>
  </w:style>
  <w:style w:type="character" w:customStyle="1" w:styleId="WW8Num144z0">
    <w:name w:val="WW8Num144z0"/>
    <w:uiPriority w:val="99"/>
    <w:qFormat/>
    <w:rsid w:val="00452551"/>
    <w:rPr>
      <w:rFonts w:ascii="Symbol" w:hAnsi="Symbol"/>
    </w:rPr>
  </w:style>
  <w:style w:type="character" w:customStyle="1" w:styleId="WW8Num145z0">
    <w:name w:val="WW8Num145z0"/>
    <w:uiPriority w:val="99"/>
    <w:qFormat/>
    <w:rsid w:val="00452551"/>
    <w:rPr>
      <w:rFonts w:ascii="Symbol" w:hAnsi="Symbol"/>
    </w:rPr>
  </w:style>
  <w:style w:type="character" w:customStyle="1" w:styleId="WW8Num146z0">
    <w:name w:val="WW8Num146z0"/>
    <w:uiPriority w:val="99"/>
    <w:qFormat/>
    <w:rsid w:val="00452551"/>
    <w:rPr>
      <w:rFonts w:ascii="Symbol" w:hAnsi="Symbol"/>
    </w:rPr>
  </w:style>
  <w:style w:type="character" w:customStyle="1" w:styleId="WW8Num147z0">
    <w:name w:val="WW8Num147z0"/>
    <w:uiPriority w:val="99"/>
    <w:qFormat/>
    <w:rsid w:val="00452551"/>
    <w:rPr>
      <w:rFonts w:ascii="Wingdings" w:hAnsi="Wingdings"/>
    </w:rPr>
  </w:style>
  <w:style w:type="character" w:customStyle="1" w:styleId="WW8Num147z1">
    <w:name w:val="WW8Num147z1"/>
    <w:uiPriority w:val="99"/>
    <w:qFormat/>
    <w:rsid w:val="00452551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52551"/>
    <w:rPr>
      <w:rFonts w:ascii="Symbol" w:hAnsi="Symbol"/>
    </w:rPr>
  </w:style>
  <w:style w:type="character" w:customStyle="1" w:styleId="WW8Num150z0">
    <w:name w:val="WW8Num150z0"/>
    <w:uiPriority w:val="99"/>
    <w:qFormat/>
    <w:rsid w:val="00452551"/>
    <w:rPr>
      <w:rFonts w:ascii="Symbol" w:hAnsi="Symbol"/>
    </w:rPr>
  </w:style>
  <w:style w:type="character" w:customStyle="1" w:styleId="WW8Num157z0">
    <w:name w:val="WW8Num157z0"/>
    <w:uiPriority w:val="99"/>
    <w:qFormat/>
    <w:rsid w:val="00452551"/>
    <w:rPr>
      <w:rFonts w:ascii="Symbol" w:hAnsi="Symbol"/>
    </w:rPr>
  </w:style>
  <w:style w:type="character" w:customStyle="1" w:styleId="WW8Num159z0">
    <w:name w:val="WW8Num159z0"/>
    <w:uiPriority w:val="99"/>
    <w:qFormat/>
    <w:rsid w:val="00452551"/>
    <w:rPr>
      <w:rFonts w:ascii="Symbol" w:hAnsi="Symbol"/>
    </w:rPr>
  </w:style>
  <w:style w:type="character" w:customStyle="1" w:styleId="WW8Num160z0">
    <w:name w:val="WW8Num160z0"/>
    <w:uiPriority w:val="99"/>
    <w:qFormat/>
    <w:rsid w:val="00452551"/>
    <w:rPr>
      <w:rFonts w:ascii="Symbol" w:hAnsi="Symbol"/>
    </w:rPr>
  </w:style>
  <w:style w:type="character" w:customStyle="1" w:styleId="WW8Num162z0">
    <w:name w:val="WW8Num162z0"/>
    <w:uiPriority w:val="99"/>
    <w:qFormat/>
    <w:rsid w:val="00452551"/>
    <w:rPr>
      <w:rFonts w:ascii="Symbol" w:hAnsi="Symbol"/>
    </w:rPr>
  </w:style>
  <w:style w:type="character" w:customStyle="1" w:styleId="WW8Num163z0">
    <w:name w:val="WW8Num163z0"/>
    <w:uiPriority w:val="99"/>
    <w:qFormat/>
    <w:rsid w:val="00452551"/>
    <w:rPr>
      <w:rFonts w:ascii="Symbol" w:hAnsi="Symbol"/>
    </w:rPr>
  </w:style>
  <w:style w:type="character" w:customStyle="1" w:styleId="WW8Num164z0">
    <w:name w:val="WW8Num164z0"/>
    <w:uiPriority w:val="99"/>
    <w:qFormat/>
    <w:rsid w:val="00452551"/>
    <w:rPr>
      <w:rFonts w:ascii="Wingdings" w:hAnsi="Wingdings"/>
    </w:rPr>
  </w:style>
  <w:style w:type="character" w:customStyle="1" w:styleId="WW8Num164z1">
    <w:name w:val="WW8Num164z1"/>
    <w:uiPriority w:val="99"/>
    <w:qFormat/>
    <w:rsid w:val="00452551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52551"/>
    <w:rPr>
      <w:rFonts w:ascii="Symbol" w:hAnsi="Symbol"/>
    </w:rPr>
  </w:style>
  <w:style w:type="character" w:customStyle="1" w:styleId="WW8Num168z0">
    <w:name w:val="WW8Num168z0"/>
    <w:uiPriority w:val="99"/>
    <w:qFormat/>
    <w:rsid w:val="00452551"/>
    <w:rPr>
      <w:rFonts w:ascii="Symbol" w:hAnsi="Symbol"/>
    </w:rPr>
  </w:style>
  <w:style w:type="character" w:customStyle="1" w:styleId="WW8Num169z0">
    <w:name w:val="WW8Num169z0"/>
    <w:uiPriority w:val="99"/>
    <w:qFormat/>
    <w:rsid w:val="00452551"/>
    <w:rPr>
      <w:rFonts w:ascii="Symbol" w:hAnsi="Symbol"/>
    </w:rPr>
  </w:style>
  <w:style w:type="character" w:customStyle="1" w:styleId="WW8Num170z0">
    <w:name w:val="WW8Num170z0"/>
    <w:uiPriority w:val="99"/>
    <w:qFormat/>
    <w:rsid w:val="00452551"/>
    <w:rPr>
      <w:rFonts w:ascii="Symbol" w:hAnsi="Symbol"/>
    </w:rPr>
  </w:style>
  <w:style w:type="character" w:customStyle="1" w:styleId="WW8Num174z0">
    <w:name w:val="WW8Num174z0"/>
    <w:uiPriority w:val="99"/>
    <w:qFormat/>
    <w:rsid w:val="00452551"/>
    <w:rPr>
      <w:rFonts w:ascii="Symbol" w:hAnsi="Symbol"/>
    </w:rPr>
  </w:style>
  <w:style w:type="character" w:customStyle="1" w:styleId="WW8Num177z0">
    <w:name w:val="WW8Num177z0"/>
    <w:uiPriority w:val="99"/>
    <w:qFormat/>
    <w:rsid w:val="00452551"/>
    <w:rPr>
      <w:rFonts w:ascii="Symbol" w:hAnsi="Symbol"/>
    </w:rPr>
  </w:style>
  <w:style w:type="character" w:customStyle="1" w:styleId="WW8Num178z0">
    <w:name w:val="WW8Num178z0"/>
    <w:uiPriority w:val="99"/>
    <w:qFormat/>
    <w:rsid w:val="00452551"/>
    <w:rPr>
      <w:rFonts w:ascii="Symbol" w:hAnsi="Symbol"/>
    </w:rPr>
  </w:style>
  <w:style w:type="character" w:customStyle="1" w:styleId="WW8Num182z0">
    <w:name w:val="WW8Num182z0"/>
    <w:uiPriority w:val="99"/>
    <w:qFormat/>
    <w:rsid w:val="00452551"/>
    <w:rPr>
      <w:rFonts w:ascii="Symbol" w:hAnsi="Symbol"/>
    </w:rPr>
  </w:style>
  <w:style w:type="character" w:customStyle="1" w:styleId="WW8Num37z0">
    <w:name w:val="WW8Num37z0"/>
    <w:uiPriority w:val="99"/>
    <w:qFormat/>
    <w:rsid w:val="00452551"/>
    <w:rPr>
      <w:rFonts w:ascii="Wingdings" w:hAnsi="Wingdings"/>
    </w:rPr>
  </w:style>
  <w:style w:type="character" w:customStyle="1" w:styleId="WW8Num38z0">
    <w:name w:val="WW8Num38z0"/>
    <w:uiPriority w:val="99"/>
    <w:qFormat/>
    <w:rsid w:val="00452551"/>
    <w:rPr>
      <w:rFonts w:ascii="Wingdings" w:hAnsi="Wingdings"/>
    </w:rPr>
  </w:style>
  <w:style w:type="character" w:customStyle="1" w:styleId="WW8Num40z0">
    <w:name w:val="WW8Num40z0"/>
    <w:uiPriority w:val="99"/>
    <w:qFormat/>
    <w:rsid w:val="00452551"/>
    <w:rPr>
      <w:rFonts w:ascii="Wingdings" w:hAnsi="Wingdings"/>
    </w:rPr>
  </w:style>
  <w:style w:type="character" w:customStyle="1" w:styleId="WW8Num41z0">
    <w:name w:val="WW8Num41z0"/>
    <w:uiPriority w:val="99"/>
    <w:qFormat/>
    <w:rsid w:val="00452551"/>
    <w:rPr>
      <w:rFonts w:ascii="Wingdings" w:hAnsi="Wingdings"/>
    </w:rPr>
  </w:style>
  <w:style w:type="character" w:customStyle="1" w:styleId="WW8Num43z0">
    <w:name w:val="WW8Num43z0"/>
    <w:uiPriority w:val="99"/>
    <w:qFormat/>
    <w:rsid w:val="00452551"/>
    <w:rPr>
      <w:rFonts w:ascii="Wingdings" w:hAnsi="Wingdings"/>
    </w:rPr>
  </w:style>
  <w:style w:type="character" w:customStyle="1" w:styleId="WW8Num20z1">
    <w:name w:val="WW8Num20z1"/>
    <w:uiPriority w:val="99"/>
    <w:qFormat/>
    <w:rsid w:val="00452551"/>
    <w:rPr>
      <w:rFonts w:ascii="Courier New" w:hAnsi="Courier New"/>
    </w:rPr>
  </w:style>
  <w:style w:type="character" w:customStyle="1" w:styleId="WW8Num20z3">
    <w:name w:val="WW8Num20z3"/>
    <w:uiPriority w:val="99"/>
    <w:qFormat/>
    <w:rsid w:val="00452551"/>
    <w:rPr>
      <w:rFonts w:ascii="Symbol" w:hAnsi="Symbol"/>
    </w:rPr>
  </w:style>
  <w:style w:type="character" w:customStyle="1" w:styleId="WW8Num26z3">
    <w:name w:val="WW8Num26z3"/>
    <w:uiPriority w:val="99"/>
    <w:qFormat/>
    <w:rsid w:val="00452551"/>
    <w:rPr>
      <w:rFonts w:ascii="Symbol" w:hAnsi="Symbol"/>
    </w:rPr>
  </w:style>
  <w:style w:type="character" w:customStyle="1" w:styleId="WW8Num33z0">
    <w:name w:val="WW8Num33z0"/>
    <w:uiPriority w:val="99"/>
    <w:qFormat/>
    <w:rsid w:val="00452551"/>
    <w:rPr>
      <w:rFonts w:ascii="Wingdings" w:hAnsi="Wingdings"/>
    </w:rPr>
  </w:style>
  <w:style w:type="character" w:customStyle="1" w:styleId="WW8Num33z3">
    <w:name w:val="WW8Num33z3"/>
    <w:uiPriority w:val="99"/>
    <w:qFormat/>
    <w:rsid w:val="00452551"/>
    <w:rPr>
      <w:rFonts w:ascii="Symbol" w:hAnsi="Symbol"/>
    </w:rPr>
  </w:style>
  <w:style w:type="character" w:customStyle="1" w:styleId="WW8Num33z4">
    <w:name w:val="WW8Num33z4"/>
    <w:uiPriority w:val="99"/>
    <w:qFormat/>
    <w:rsid w:val="00452551"/>
    <w:rPr>
      <w:rFonts w:ascii="Courier New" w:hAnsi="Courier New"/>
    </w:rPr>
  </w:style>
  <w:style w:type="character" w:customStyle="1" w:styleId="WW8Num34z0">
    <w:name w:val="WW8Num34z0"/>
    <w:uiPriority w:val="99"/>
    <w:qFormat/>
    <w:rsid w:val="00452551"/>
    <w:rPr>
      <w:rFonts w:ascii="Wingdings" w:hAnsi="Wingdings"/>
    </w:rPr>
  </w:style>
  <w:style w:type="character" w:customStyle="1" w:styleId="WW8Num34z1">
    <w:name w:val="WW8Num34z1"/>
    <w:uiPriority w:val="99"/>
    <w:qFormat/>
    <w:rsid w:val="00452551"/>
    <w:rPr>
      <w:rFonts w:ascii="Courier New" w:hAnsi="Courier New"/>
    </w:rPr>
  </w:style>
  <w:style w:type="character" w:customStyle="1" w:styleId="WW8Num34z3">
    <w:name w:val="WW8Num34z3"/>
    <w:uiPriority w:val="99"/>
    <w:qFormat/>
    <w:rsid w:val="00452551"/>
    <w:rPr>
      <w:rFonts w:ascii="Symbol" w:hAnsi="Symbol"/>
    </w:rPr>
  </w:style>
  <w:style w:type="character" w:customStyle="1" w:styleId="WW8Num35z0">
    <w:name w:val="WW8Num35z0"/>
    <w:uiPriority w:val="99"/>
    <w:qFormat/>
    <w:rsid w:val="00452551"/>
    <w:rPr>
      <w:rFonts w:ascii="Wingdings" w:hAnsi="Wingdings"/>
    </w:rPr>
  </w:style>
  <w:style w:type="character" w:customStyle="1" w:styleId="WW8Num35z1">
    <w:name w:val="WW8Num35z1"/>
    <w:uiPriority w:val="99"/>
    <w:qFormat/>
    <w:rsid w:val="00452551"/>
    <w:rPr>
      <w:rFonts w:ascii="Courier New" w:hAnsi="Courier New"/>
    </w:rPr>
  </w:style>
  <w:style w:type="character" w:customStyle="1" w:styleId="WW8Num35z3">
    <w:name w:val="WW8Num35z3"/>
    <w:uiPriority w:val="99"/>
    <w:qFormat/>
    <w:rsid w:val="00452551"/>
    <w:rPr>
      <w:rFonts w:ascii="Symbol" w:hAnsi="Symbol"/>
    </w:rPr>
  </w:style>
  <w:style w:type="character" w:customStyle="1" w:styleId="WW8Num36z1">
    <w:name w:val="WW8Num36z1"/>
    <w:uiPriority w:val="99"/>
    <w:qFormat/>
    <w:rsid w:val="00452551"/>
    <w:rPr>
      <w:rFonts w:ascii="Courier New" w:hAnsi="Courier New"/>
    </w:rPr>
  </w:style>
  <w:style w:type="character" w:customStyle="1" w:styleId="WW8Num36z3">
    <w:name w:val="WW8Num36z3"/>
    <w:uiPriority w:val="99"/>
    <w:qFormat/>
    <w:rsid w:val="00452551"/>
    <w:rPr>
      <w:rFonts w:ascii="Symbol" w:hAnsi="Symbol"/>
    </w:rPr>
  </w:style>
  <w:style w:type="character" w:customStyle="1" w:styleId="WW8Num37z1">
    <w:name w:val="WW8Num37z1"/>
    <w:uiPriority w:val="99"/>
    <w:qFormat/>
    <w:rsid w:val="00452551"/>
    <w:rPr>
      <w:rFonts w:ascii="Courier New" w:hAnsi="Courier New"/>
    </w:rPr>
  </w:style>
  <w:style w:type="character" w:customStyle="1" w:styleId="WW8Num37z3">
    <w:name w:val="WW8Num37z3"/>
    <w:uiPriority w:val="99"/>
    <w:qFormat/>
    <w:rsid w:val="00452551"/>
    <w:rPr>
      <w:rFonts w:ascii="Symbol" w:hAnsi="Symbol"/>
    </w:rPr>
  </w:style>
  <w:style w:type="character" w:customStyle="1" w:styleId="WW8Num39z1">
    <w:name w:val="WW8Num39z1"/>
    <w:uiPriority w:val="99"/>
    <w:qFormat/>
    <w:rsid w:val="00452551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52551"/>
    <w:rPr>
      <w:rFonts w:ascii="Symbol" w:hAnsi="Symbol"/>
    </w:rPr>
  </w:style>
  <w:style w:type="character" w:customStyle="1" w:styleId="WW8Num39z4">
    <w:name w:val="WW8Num39z4"/>
    <w:uiPriority w:val="99"/>
    <w:qFormat/>
    <w:rsid w:val="00452551"/>
    <w:rPr>
      <w:rFonts w:ascii="Courier New" w:hAnsi="Courier New"/>
    </w:rPr>
  </w:style>
  <w:style w:type="character" w:customStyle="1" w:styleId="WW8Num42z1">
    <w:name w:val="WW8Num42z1"/>
    <w:uiPriority w:val="99"/>
    <w:qFormat/>
    <w:rsid w:val="00452551"/>
    <w:rPr>
      <w:rFonts w:ascii="Courier New" w:hAnsi="Courier New"/>
    </w:rPr>
  </w:style>
  <w:style w:type="character" w:customStyle="1" w:styleId="WW8Num42z3">
    <w:name w:val="WW8Num42z3"/>
    <w:uiPriority w:val="99"/>
    <w:qFormat/>
    <w:rsid w:val="00452551"/>
    <w:rPr>
      <w:rFonts w:ascii="Symbol" w:hAnsi="Symbol"/>
    </w:rPr>
  </w:style>
  <w:style w:type="character" w:customStyle="1" w:styleId="WW8Num45z0">
    <w:name w:val="WW8Num45z0"/>
    <w:uiPriority w:val="99"/>
    <w:qFormat/>
    <w:rsid w:val="00452551"/>
    <w:rPr>
      <w:rFonts w:ascii="Wingdings" w:hAnsi="Wingdings"/>
    </w:rPr>
  </w:style>
  <w:style w:type="character" w:customStyle="1" w:styleId="WW8Num45z1">
    <w:name w:val="WW8Num45z1"/>
    <w:uiPriority w:val="99"/>
    <w:qFormat/>
    <w:rsid w:val="00452551"/>
    <w:rPr>
      <w:rFonts w:ascii="Courier New" w:hAnsi="Courier New"/>
    </w:rPr>
  </w:style>
  <w:style w:type="character" w:customStyle="1" w:styleId="WW8Num45z3">
    <w:name w:val="WW8Num45z3"/>
    <w:uiPriority w:val="99"/>
    <w:qFormat/>
    <w:rsid w:val="00452551"/>
    <w:rPr>
      <w:rFonts w:ascii="Symbol" w:hAnsi="Symbol"/>
    </w:rPr>
  </w:style>
  <w:style w:type="character" w:customStyle="1" w:styleId="WW8Num46z0">
    <w:name w:val="WW8Num46z0"/>
    <w:uiPriority w:val="99"/>
    <w:qFormat/>
    <w:rsid w:val="00452551"/>
    <w:rPr>
      <w:rFonts w:ascii="Wingdings" w:hAnsi="Wingdings"/>
    </w:rPr>
  </w:style>
  <w:style w:type="character" w:customStyle="1" w:styleId="WW8Num46z1">
    <w:name w:val="WW8Num46z1"/>
    <w:uiPriority w:val="99"/>
    <w:qFormat/>
    <w:rsid w:val="00452551"/>
    <w:rPr>
      <w:rFonts w:ascii="Courier New" w:hAnsi="Courier New"/>
    </w:rPr>
  </w:style>
  <w:style w:type="character" w:customStyle="1" w:styleId="WW8Num46z3">
    <w:name w:val="WW8Num46z3"/>
    <w:uiPriority w:val="99"/>
    <w:qFormat/>
    <w:rsid w:val="00452551"/>
    <w:rPr>
      <w:rFonts w:ascii="Symbol" w:hAnsi="Symbol"/>
    </w:rPr>
  </w:style>
  <w:style w:type="character" w:customStyle="1" w:styleId="WW8Num48z0">
    <w:name w:val="WW8Num48z0"/>
    <w:uiPriority w:val="99"/>
    <w:qFormat/>
    <w:rsid w:val="00452551"/>
    <w:rPr>
      <w:rFonts w:ascii="Wingdings" w:hAnsi="Wingdings"/>
    </w:rPr>
  </w:style>
  <w:style w:type="character" w:customStyle="1" w:styleId="WW8Num48z1">
    <w:name w:val="WW8Num48z1"/>
    <w:uiPriority w:val="99"/>
    <w:qFormat/>
    <w:rsid w:val="00452551"/>
    <w:rPr>
      <w:rFonts w:ascii="Courier New" w:hAnsi="Courier New"/>
    </w:rPr>
  </w:style>
  <w:style w:type="character" w:customStyle="1" w:styleId="WW8Num48z3">
    <w:name w:val="WW8Num48z3"/>
    <w:uiPriority w:val="99"/>
    <w:qFormat/>
    <w:rsid w:val="00452551"/>
    <w:rPr>
      <w:rFonts w:ascii="Symbol" w:hAnsi="Symbol"/>
    </w:rPr>
  </w:style>
  <w:style w:type="character" w:customStyle="1" w:styleId="WW8Num49z0">
    <w:name w:val="WW8Num49z0"/>
    <w:uiPriority w:val="99"/>
    <w:qFormat/>
    <w:rsid w:val="00452551"/>
    <w:rPr>
      <w:rFonts w:ascii="Wingdings" w:hAnsi="Wingdings"/>
    </w:rPr>
  </w:style>
  <w:style w:type="character" w:customStyle="1" w:styleId="WW8Num49z1">
    <w:name w:val="WW8Num49z1"/>
    <w:uiPriority w:val="99"/>
    <w:qFormat/>
    <w:rsid w:val="00452551"/>
    <w:rPr>
      <w:rFonts w:ascii="Courier New" w:hAnsi="Courier New"/>
    </w:rPr>
  </w:style>
  <w:style w:type="character" w:customStyle="1" w:styleId="WW8Num49z3">
    <w:name w:val="WW8Num49z3"/>
    <w:uiPriority w:val="99"/>
    <w:qFormat/>
    <w:rsid w:val="00452551"/>
    <w:rPr>
      <w:rFonts w:ascii="Symbol" w:hAnsi="Symbol"/>
    </w:rPr>
  </w:style>
  <w:style w:type="character" w:customStyle="1" w:styleId="WW8Num50z1">
    <w:name w:val="WW8Num50z1"/>
    <w:uiPriority w:val="99"/>
    <w:qFormat/>
    <w:rsid w:val="00452551"/>
    <w:rPr>
      <w:rFonts w:ascii="Courier New" w:hAnsi="Courier New"/>
    </w:rPr>
  </w:style>
  <w:style w:type="character" w:customStyle="1" w:styleId="WW8Num50z3">
    <w:name w:val="WW8Num50z3"/>
    <w:uiPriority w:val="99"/>
    <w:qFormat/>
    <w:rsid w:val="00452551"/>
    <w:rPr>
      <w:rFonts w:ascii="Symbol" w:hAnsi="Symbol"/>
    </w:rPr>
  </w:style>
  <w:style w:type="character" w:customStyle="1" w:styleId="WW8Num51z1">
    <w:name w:val="WW8Num51z1"/>
    <w:uiPriority w:val="99"/>
    <w:qFormat/>
    <w:rsid w:val="00452551"/>
    <w:rPr>
      <w:rFonts w:ascii="Courier New" w:hAnsi="Courier New"/>
    </w:rPr>
  </w:style>
  <w:style w:type="character" w:customStyle="1" w:styleId="WW8Num51z3">
    <w:name w:val="WW8Num51z3"/>
    <w:uiPriority w:val="99"/>
    <w:qFormat/>
    <w:rsid w:val="00452551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52551"/>
  </w:style>
  <w:style w:type="character" w:customStyle="1" w:styleId="FontStyle1600">
    <w:name w:val="Font Style160"/>
    <w:uiPriority w:val="99"/>
    <w:qFormat/>
    <w:rsid w:val="00452551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52551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52551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52551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52551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52551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5255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52551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52551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52551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52551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52551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52551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5255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5255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52551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52551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52551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52551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52551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52551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52551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52551"/>
    <w:rPr>
      <w:rFonts w:cs="Times New Roman"/>
    </w:rPr>
  </w:style>
  <w:style w:type="character" w:customStyle="1" w:styleId="c8">
    <w:name w:val="c8"/>
    <w:basedOn w:val="a3"/>
    <w:uiPriority w:val="99"/>
    <w:qFormat/>
    <w:rsid w:val="00452551"/>
    <w:rPr>
      <w:rFonts w:cs="Times New Roman"/>
    </w:rPr>
  </w:style>
  <w:style w:type="character" w:customStyle="1" w:styleId="FontStyle805">
    <w:name w:val="Font Style805"/>
    <w:uiPriority w:val="99"/>
    <w:qFormat/>
    <w:rsid w:val="00452551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52551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52551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52551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52551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52551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52551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52551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525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5255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5255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52551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52551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52551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52551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52551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525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5255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52551"/>
  </w:style>
  <w:style w:type="character" w:customStyle="1" w:styleId="11ff6">
    <w:name w:val="Слабое выделение11"/>
    <w:uiPriority w:val="99"/>
    <w:qFormat/>
    <w:rsid w:val="00452551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52551"/>
    <w:rPr>
      <w:b/>
    </w:rPr>
  </w:style>
  <w:style w:type="character" w:customStyle="1" w:styleId="mathjax1">
    <w:name w:val="mathjax1"/>
    <w:uiPriority w:val="99"/>
    <w:qFormat/>
    <w:rsid w:val="00452551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52551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52551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52551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52551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52551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52551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52551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52551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52551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52551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52551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52551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52551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52551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52551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52551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52551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52551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52551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52551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52551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52551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52551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52551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52551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52551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52551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52551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52551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52551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52551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52551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52551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52551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52551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52551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52551"/>
    <w:rPr>
      <w:rFonts w:cs="Times New Roman"/>
    </w:rPr>
  </w:style>
  <w:style w:type="character" w:customStyle="1" w:styleId="WW8Num24z4">
    <w:name w:val="WW8Num24z4"/>
    <w:uiPriority w:val="99"/>
    <w:rsid w:val="00452551"/>
  </w:style>
  <w:style w:type="character" w:customStyle="1" w:styleId="WW8Num24z5">
    <w:name w:val="WW8Num24z5"/>
    <w:uiPriority w:val="99"/>
    <w:rsid w:val="00452551"/>
  </w:style>
  <w:style w:type="character" w:customStyle="1" w:styleId="WW8Num24z6">
    <w:name w:val="WW8Num24z6"/>
    <w:uiPriority w:val="99"/>
    <w:rsid w:val="00452551"/>
  </w:style>
  <w:style w:type="character" w:customStyle="1" w:styleId="WW8Num24z7">
    <w:name w:val="WW8Num24z7"/>
    <w:uiPriority w:val="99"/>
    <w:rsid w:val="00452551"/>
  </w:style>
  <w:style w:type="character" w:customStyle="1" w:styleId="WW8Num24z8">
    <w:name w:val="WW8Num24z8"/>
    <w:uiPriority w:val="99"/>
    <w:rsid w:val="00452551"/>
  </w:style>
  <w:style w:type="character" w:customStyle="1" w:styleId="WW8Num25z4">
    <w:name w:val="WW8Num25z4"/>
    <w:uiPriority w:val="99"/>
    <w:rsid w:val="00452551"/>
  </w:style>
  <w:style w:type="character" w:customStyle="1" w:styleId="WW8Num25z5">
    <w:name w:val="WW8Num25z5"/>
    <w:uiPriority w:val="99"/>
    <w:rsid w:val="00452551"/>
  </w:style>
  <w:style w:type="character" w:customStyle="1" w:styleId="WW8Num25z6">
    <w:name w:val="WW8Num25z6"/>
    <w:uiPriority w:val="99"/>
    <w:rsid w:val="00452551"/>
  </w:style>
  <w:style w:type="character" w:customStyle="1" w:styleId="WW8Num25z7">
    <w:name w:val="WW8Num25z7"/>
    <w:uiPriority w:val="99"/>
    <w:rsid w:val="00452551"/>
  </w:style>
  <w:style w:type="character" w:customStyle="1" w:styleId="WW8Num25z8">
    <w:name w:val="WW8Num25z8"/>
    <w:uiPriority w:val="99"/>
    <w:rsid w:val="00452551"/>
  </w:style>
  <w:style w:type="character" w:customStyle="1" w:styleId="WW8Num30z2">
    <w:name w:val="WW8Num30z2"/>
    <w:uiPriority w:val="99"/>
    <w:rsid w:val="00452551"/>
  </w:style>
  <w:style w:type="character" w:customStyle="1" w:styleId="WW8Num30z4">
    <w:name w:val="WW8Num30z4"/>
    <w:uiPriority w:val="99"/>
    <w:rsid w:val="00452551"/>
  </w:style>
  <w:style w:type="character" w:customStyle="1" w:styleId="WW8Num30z5">
    <w:name w:val="WW8Num30z5"/>
    <w:uiPriority w:val="99"/>
    <w:rsid w:val="00452551"/>
  </w:style>
  <w:style w:type="character" w:customStyle="1" w:styleId="WW8Num30z6">
    <w:name w:val="WW8Num30z6"/>
    <w:uiPriority w:val="99"/>
    <w:rsid w:val="00452551"/>
  </w:style>
  <w:style w:type="character" w:customStyle="1" w:styleId="WW8Num30z7">
    <w:name w:val="WW8Num30z7"/>
    <w:uiPriority w:val="99"/>
    <w:rsid w:val="00452551"/>
  </w:style>
  <w:style w:type="character" w:customStyle="1" w:styleId="WW8Num30z8">
    <w:name w:val="WW8Num30z8"/>
    <w:uiPriority w:val="99"/>
    <w:rsid w:val="00452551"/>
  </w:style>
  <w:style w:type="character" w:customStyle="1" w:styleId="WW8Num32z4">
    <w:name w:val="WW8Num32z4"/>
    <w:uiPriority w:val="99"/>
    <w:rsid w:val="00452551"/>
  </w:style>
  <w:style w:type="character" w:customStyle="1" w:styleId="WW8Num32z5">
    <w:name w:val="WW8Num32z5"/>
    <w:uiPriority w:val="99"/>
    <w:rsid w:val="00452551"/>
  </w:style>
  <w:style w:type="character" w:customStyle="1" w:styleId="WW8Num32z6">
    <w:name w:val="WW8Num32z6"/>
    <w:uiPriority w:val="99"/>
    <w:rsid w:val="00452551"/>
  </w:style>
  <w:style w:type="character" w:customStyle="1" w:styleId="WW8Num32z7">
    <w:name w:val="WW8Num32z7"/>
    <w:uiPriority w:val="99"/>
    <w:rsid w:val="00452551"/>
  </w:style>
  <w:style w:type="character" w:customStyle="1" w:styleId="WW8Num32z8">
    <w:name w:val="WW8Num32z8"/>
    <w:uiPriority w:val="99"/>
    <w:rsid w:val="00452551"/>
  </w:style>
  <w:style w:type="character" w:customStyle="1" w:styleId="WW8Num33z1">
    <w:name w:val="WW8Num33z1"/>
    <w:uiPriority w:val="99"/>
    <w:rsid w:val="00452551"/>
  </w:style>
  <w:style w:type="character" w:customStyle="1" w:styleId="WW8Num33z2">
    <w:name w:val="WW8Num33z2"/>
    <w:uiPriority w:val="99"/>
    <w:rsid w:val="00452551"/>
  </w:style>
  <w:style w:type="character" w:customStyle="1" w:styleId="WW8Num33z5">
    <w:name w:val="WW8Num33z5"/>
    <w:uiPriority w:val="99"/>
    <w:rsid w:val="00452551"/>
  </w:style>
  <w:style w:type="character" w:customStyle="1" w:styleId="WW8Num33z6">
    <w:name w:val="WW8Num33z6"/>
    <w:uiPriority w:val="99"/>
    <w:rsid w:val="00452551"/>
  </w:style>
  <w:style w:type="character" w:customStyle="1" w:styleId="WW8Num33z7">
    <w:name w:val="WW8Num33z7"/>
    <w:uiPriority w:val="99"/>
    <w:rsid w:val="00452551"/>
  </w:style>
  <w:style w:type="character" w:customStyle="1" w:styleId="WW8Num33z8">
    <w:name w:val="WW8Num33z8"/>
    <w:uiPriority w:val="99"/>
    <w:rsid w:val="00452551"/>
  </w:style>
  <w:style w:type="character" w:customStyle="1" w:styleId="WW8Num35z2">
    <w:name w:val="WW8Num35z2"/>
    <w:uiPriority w:val="99"/>
    <w:rsid w:val="00452551"/>
  </w:style>
  <w:style w:type="character" w:customStyle="1" w:styleId="WW8Num35z4">
    <w:name w:val="WW8Num35z4"/>
    <w:uiPriority w:val="99"/>
    <w:rsid w:val="00452551"/>
  </w:style>
  <w:style w:type="character" w:customStyle="1" w:styleId="WW8Num35z5">
    <w:name w:val="WW8Num35z5"/>
    <w:uiPriority w:val="99"/>
    <w:rsid w:val="00452551"/>
  </w:style>
  <w:style w:type="character" w:customStyle="1" w:styleId="WW8Num35z6">
    <w:name w:val="WW8Num35z6"/>
    <w:uiPriority w:val="99"/>
    <w:rsid w:val="00452551"/>
  </w:style>
  <w:style w:type="character" w:customStyle="1" w:styleId="WW8Num35z7">
    <w:name w:val="WW8Num35z7"/>
    <w:uiPriority w:val="99"/>
    <w:rsid w:val="00452551"/>
  </w:style>
  <w:style w:type="character" w:customStyle="1" w:styleId="WW8Num35z8">
    <w:name w:val="WW8Num35z8"/>
    <w:uiPriority w:val="99"/>
    <w:rsid w:val="00452551"/>
  </w:style>
  <w:style w:type="character" w:customStyle="1" w:styleId="WW8Num37z2">
    <w:name w:val="WW8Num37z2"/>
    <w:uiPriority w:val="99"/>
    <w:rsid w:val="00452551"/>
  </w:style>
  <w:style w:type="character" w:customStyle="1" w:styleId="WW8Num37z4">
    <w:name w:val="WW8Num37z4"/>
    <w:uiPriority w:val="99"/>
    <w:rsid w:val="00452551"/>
  </w:style>
  <w:style w:type="character" w:customStyle="1" w:styleId="WW8Num37z5">
    <w:name w:val="WW8Num37z5"/>
    <w:uiPriority w:val="99"/>
    <w:qFormat/>
    <w:rsid w:val="00452551"/>
  </w:style>
  <w:style w:type="character" w:customStyle="1" w:styleId="WW8Num37z6">
    <w:name w:val="WW8Num37z6"/>
    <w:uiPriority w:val="99"/>
    <w:rsid w:val="00452551"/>
  </w:style>
  <w:style w:type="character" w:customStyle="1" w:styleId="WW8Num37z7">
    <w:name w:val="WW8Num37z7"/>
    <w:uiPriority w:val="99"/>
    <w:rsid w:val="00452551"/>
  </w:style>
  <w:style w:type="character" w:customStyle="1" w:styleId="WW8Num37z8">
    <w:name w:val="WW8Num37z8"/>
    <w:uiPriority w:val="99"/>
    <w:rsid w:val="00452551"/>
  </w:style>
  <w:style w:type="character" w:customStyle="1" w:styleId="WW8Num38z1">
    <w:name w:val="WW8Num38z1"/>
    <w:uiPriority w:val="99"/>
    <w:rsid w:val="00452551"/>
  </w:style>
  <w:style w:type="character" w:customStyle="1" w:styleId="WW8Num38z2">
    <w:name w:val="WW8Num38z2"/>
    <w:uiPriority w:val="99"/>
    <w:rsid w:val="00452551"/>
  </w:style>
  <w:style w:type="character" w:customStyle="1" w:styleId="WW8Num38z3">
    <w:name w:val="WW8Num38z3"/>
    <w:uiPriority w:val="99"/>
    <w:rsid w:val="00452551"/>
  </w:style>
  <w:style w:type="character" w:customStyle="1" w:styleId="WW8Num38z4">
    <w:name w:val="WW8Num38z4"/>
    <w:uiPriority w:val="99"/>
    <w:rsid w:val="00452551"/>
  </w:style>
  <w:style w:type="character" w:customStyle="1" w:styleId="WW8Num38z5">
    <w:name w:val="WW8Num38z5"/>
    <w:uiPriority w:val="99"/>
    <w:rsid w:val="00452551"/>
  </w:style>
  <w:style w:type="character" w:customStyle="1" w:styleId="WW8Num38z6">
    <w:name w:val="WW8Num38z6"/>
    <w:uiPriority w:val="99"/>
    <w:rsid w:val="00452551"/>
  </w:style>
  <w:style w:type="character" w:customStyle="1" w:styleId="WW8Num38z7">
    <w:name w:val="WW8Num38z7"/>
    <w:uiPriority w:val="99"/>
    <w:rsid w:val="00452551"/>
  </w:style>
  <w:style w:type="character" w:customStyle="1" w:styleId="WW8Num38z8">
    <w:name w:val="WW8Num38z8"/>
    <w:uiPriority w:val="99"/>
    <w:rsid w:val="00452551"/>
  </w:style>
  <w:style w:type="character" w:customStyle="1" w:styleId="WW8Num40z1">
    <w:name w:val="WW8Num40z1"/>
    <w:uiPriority w:val="99"/>
    <w:rsid w:val="00452551"/>
    <w:rPr>
      <w:rFonts w:ascii="Courier New" w:hAnsi="Courier New"/>
    </w:rPr>
  </w:style>
  <w:style w:type="character" w:customStyle="1" w:styleId="WW8Num40z2">
    <w:name w:val="WW8Num40z2"/>
    <w:uiPriority w:val="99"/>
    <w:rsid w:val="00452551"/>
    <w:rPr>
      <w:rFonts w:ascii="Wingdings" w:hAnsi="Wingdings"/>
    </w:rPr>
  </w:style>
  <w:style w:type="character" w:customStyle="1" w:styleId="WW8Num41z1">
    <w:name w:val="WW8Num41z1"/>
    <w:uiPriority w:val="99"/>
    <w:rsid w:val="00452551"/>
  </w:style>
  <w:style w:type="character" w:customStyle="1" w:styleId="WW8Num41z2">
    <w:name w:val="WW8Num41z2"/>
    <w:uiPriority w:val="99"/>
    <w:rsid w:val="00452551"/>
  </w:style>
  <w:style w:type="character" w:customStyle="1" w:styleId="WW8Num41z3">
    <w:name w:val="WW8Num41z3"/>
    <w:uiPriority w:val="99"/>
    <w:rsid w:val="00452551"/>
  </w:style>
  <w:style w:type="character" w:customStyle="1" w:styleId="WW8Num41z4">
    <w:name w:val="WW8Num41z4"/>
    <w:uiPriority w:val="99"/>
    <w:rsid w:val="00452551"/>
  </w:style>
  <w:style w:type="character" w:customStyle="1" w:styleId="WW8Num41z5">
    <w:name w:val="WW8Num41z5"/>
    <w:uiPriority w:val="99"/>
    <w:rsid w:val="00452551"/>
  </w:style>
  <w:style w:type="character" w:customStyle="1" w:styleId="WW8Num41z6">
    <w:name w:val="WW8Num41z6"/>
    <w:uiPriority w:val="99"/>
    <w:rsid w:val="00452551"/>
  </w:style>
  <w:style w:type="character" w:customStyle="1" w:styleId="WW8Num41z7">
    <w:name w:val="WW8Num41z7"/>
    <w:uiPriority w:val="99"/>
    <w:rsid w:val="00452551"/>
  </w:style>
  <w:style w:type="character" w:customStyle="1" w:styleId="WW8Num41z8">
    <w:name w:val="WW8Num41z8"/>
    <w:uiPriority w:val="99"/>
    <w:rsid w:val="00452551"/>
  </w:style>
  <w:style w:type="character" w:customStyle="1" w:styleId="WW8Num43z1">
    <w:name w:val="WW8Num43z1"/>
    <w:uiPriority w:val="99"/>
    <w:rsid w:val="00452551"/>
  </w:style>
  <w:style w:type="character" w:customStyle="1" w:styleId="WW8Num43z2">
    <w:name w:val="WW8Num43z2"/>
    <w:uiPriority w:val="99"/>
    <w:rsid w:val="00452551"/>
  </w:style>
  <w:style w:type="character" w:customStyle="1" w:styleId="WW8Num43z3">
    <w:name w:val="WW8Num43z3"/>
    <w:uiPriority w:val="99"/>
    <w:rsid w:val="00452551"/>
  </w:style>
  <w:style w:type="character" w:customStyle="1" w:styleId="WW8Num43z4">
    <w:name w:val="WW8Num43z4"/>
    <w:uiPriority w:val="99"/>
    <w:rsid w:val="00452551"/>
  </w:style>
  <w:style w:type="character" w:customStyle="1" w:styleId="WW8Num43z5">
    <w:name w:val="WW8Num43z5"/>
    <w:uiPriority w:val="99"/>
    <w:rsid w:val="00452551"/>
  </w:style>
  <w:style w:type="character" w:customStyle="1" w:styleId="WW8Num43z6">
    <w:name w:val="WW8Num43z6"/>
    <w:uiPriority w:val="99"/>
    <w:rsid w:val="00452551"/>
  </w:style>
  <w:style w:type="character" w:customStyle="1" w:styleId="WW8Num43z7">
    <w:name w:val="WW8Num43z7"/>
    <w:uiPriority w:val="99"/>
    <w:rsid w:val="00452551"/>
  </w:style>
  <w:style w:type="character" w:customStyle="1" w:styleId="WW8Num43z8">
    <w:name w:val="WW8Num43z8"/>
    <w:uiPriority w:val="99"/>
    <w:rsid w:val="00452551"/>
  </w:style>
  <w:style w:type="character" w:customStyle="1" w:styleId="WW8Num44z2">
    <w:name w:val="WW8Num44z2"/>
    <w:uiPriority w:val="99"/>
    <w:rsid w:val="00452551"/>
    <w:rPr>
      <w:rFonts w:ascii="Wingdings" w:hAnsi="Wingdings"/>
    </w:rPr>
  </w:style>
  <w:style w:type="character" w:customStyle="1" w:styleId="WW8Num46z2">
    <w:name w:val="WW8Num46z2"/>
    <w:uiPriority w:val="99"/>
    <w:rsid w:val="00452551"/>
    <w:rPr>
      <w:rFonts w:ascii="Wingdings" w:hAnsi="Wingdings"/>
    </w:rPr>
  </w:style>
  <w:style w:type="character" w:customStyle="1" w:styleId="WW8Num47z2">
    <w:name w:val="WW8Num47z2"/>
    <w:uiPriority w:val="99"/>
    <w:rsid w:val="00452551"/>
    <w:rPr>
      <w:rFonts w:ascii="Wingdings" w:hAnsi="Wingdings"/>
    </w:rPr>
  </w:style>
  <w:style w:type="character" w:customStyle="1" w:styleId="WW8NumSt31z0">
    <w:name w:val="WW8NumSt31z0"/>
    <w:uiPriority w:val="99"/>
    <w:rsid w:val="00452551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52551"/>
    <w:rPr>
      <w:vertAlign w:val="superscript"/>
    </w:rPr>
  </w:style>
  <w:style w:type="character" w:customStyle="1" w:styleId="1fffffe">
    <w:name w:val="Знак примечания1"/>
    <w:uiPriority w:val="99"/>
    <w:rsid w:val="00452551"/>
    <w:rPr>
      <w:sz w:val="16"/>
    </w:rPr>
  </w:style>
  <w:style w:type="character" w:customStyle="1" w:styleId="EndnoteCharacters">
    <w:name w:val="Endnote Characters"/>
    <w:uiPriority w:val="99"/>
    <w:rsid w:val="00452551"/>
    <w:rPr>
      <w:vertAlign w:val="superscript"/>
    </w:rPr>
  </w:style>
  <w:style w:type="paragraph" w:customStyle="1" w:styleId="LO-Normal1">
    <w:name w:val="LO-Normal1"/>
    <w:uiPriority w:val="99"/>
    <w:qFormat/>
    <w:rsid w:val="00452551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52551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5255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52551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52551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52551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52551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52551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5255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52551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52551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52551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52551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525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52551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5255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52551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525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52551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5255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52551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525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5255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52551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52551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52551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52551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52551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52551"/>
  </w:style>
  <w:style w:type="character" w:customStyle="1" w:styleId="ListLabel8">
    <w:name w:val="ListLabel 8"/>
    <w:uiPriority w:val="99"/>
    <w:qFormat/>
    <w:rsid w:val="00452551"/>
  </w:style>
  <w:style w:type="character" w:customStyle="1" w:styleId="ListLabel9">
    <w:name w:val="ListLabel 9"/>
    <w:uiPriority w:val="99"/>
    <w:qFormat/>
    <w:rsid w:val="00452551"/>
  </w:style>
  <w:style w:type="character" w:customStyle="1" w:styleId="ListLabel10">
    <w:name w:val="ListLabel 10"/>
    <w:uiPriority w:val="99"/>
    <w:qFormat/>
    <w:rsid w:val="00452551"/>
  </w:style>
  <w:style w:type="character" w:customStyle="1" w:styleId="ListLabel11">
    <w:name w:val="ListLabel 11"/>
    <w:uiPriority w:val="99"/>
    <w:qFormat/>
    <w:rsid w:val="00452551"/>
  </w:style>
  <w:style w:type="character" w:customStyle="1" w:styleId="ListLabel12">
    <w:name w:val="ListLabel 12"/>
    <w:uiPriority w:val="99"/>
    <w:qFormat/>
    <w:rsid w:val="00452551"/>
  </w:style>
  <w:style w:type="character" w:customStyle="1" w:styleId="ListLabel13">
    <w:name w:val="ListLabel 13"/>
    <w:uiPriority w:val="99"/>
    <w:qFormat/>
    <w:rsid w:val="00452551"/>
  </w:style>
  <w:style w:type="character" w:customStyle="1" w:styleId="ListLabel14">
    <w:name w:val="ListLabel 14"/>
    <w:uiPriority w:val="99"/>
    <w:qFormat/>
    <w:rsid w:val="00452551"/>
  </w:style>
  <w:style w:type="character" w:customStyle="1" w:styleId="ListLabel15">
    <w:name w:val="ListLabel 15"/>
    <w:uiPriority w:val="99"/>
    <w:qFormat/>
    <w:rsid w:val="00452551"/>
  </w:style>
  <w:style w:type="character" w:customStyle="1" w:styleId="ListLabel16">
    <w:name w:val="ListLabel 16"/>
    <w:uiPriority w:val="99"/>
    <w:qFormat/>
    <w:rsid w:val="00452551"/>
  </w:style>
  <w:style w:type="character" w:customStyle="1" w:styleId="ListLabel17">
    <w:name w:val="ListLabel 17"/>
    <w:uiPriority w:val="99"/>
    <w:qFormat/>
    <w:rsid w:val="00452551"/>
  </w:style>
  <w:style w:type="character" w:customStyle="1" w:styleId="ListLabel18">
    <w:name w:val="ListLabel 18"/>
    <w:uiPriority w:val="99"/>
    <w:qFormat/>
    <w:rsid w:val="00452551"/>
  </w:style>
  <w:style w:type="character" w:customStyle="1" w:styleId="ListLabel19">
    <w:name w:val="ListLabel 19"/>
    <w:uiPriority w:val="99"/>
    <w:qFormat/>
    <w:rsid w:val="00452551"/>
  </w:style>
  <w:style w:type="character" w:customStyle="1" w:styleId="ListLabel20">
    <w:name w:val="ListLabel 20"/>
    <w:uiPriority w:val="99"/>
    <w:qFormat/>
    <w:rsid w:val="00452551"/>
  </w:style>
  <w:style w:type="character" w:customStyle="1" w:styleId="ListLabel21">
    <w:name w:val="ListLabel 21"/>
    <w:uiPriority w:val="99"/>
    <w:qFormat/>
    <w:rsid w:val="00452551"/>
  </w:style>
  <w:style w:type="character" w:customStyle="1" w:styleId="ListLabel22">
    <w:name w:val="ListLabel 22"/>
    <w:uiPriority w:val="99"/>
    <w:qFormat/>
    <w:rsid w:val="00452551"/>
  </w:style>
  <w:style w:type="character" w:customStyle="1" w:styleId="ListLabel23">
    <w:name w:val="ListLabel 23"/>
    <w:uiPriority w:val="99"/>
    <w:qFormat/>
    <w:rsid w:val="00452551"/>
  </w:style>
  <w:style w:type="character" w:customStyle="1" w:styleId="ListLabel24">
    <w:name w:val="ListLabel 24"/>
    <w:uiPriority w:val="99"/>
    <w:qFormat/>
    <w:rsid w:val="00452551"/>
  </w:style>
  <w:style w:type="character" w:customStyle="1" w:styleId="ListLabel25">
    <w:name w:val="ListLabel 25"/>
    <w:uiPriority w:val="99"/>
    <w:qFormat/>
    <w:rsid w:val="00452551"/>
  </w:style>
  <w:style w:type="character" w:customStyle="1" w:styleId="ListLabel26">
    <w:name w:val="ListLabel 26"/>
    <w:uiPriority w:val="99"/>
    <w:qFormat/>
    <w:rsid w:val="00452551"/>
  </w:style>
  <w:style w:type="character" w:customStyle="1" w:styleId="ListLabel27">
    <w:name w:val="ListLabel 27"/>
    <w:uiPriority w:val="99"/>
    <w:qFormat/>
    <w:rsid w:val="00452551"/>
  </w:style>
  <w:style w:type="character" w:customStyle="1" w:styleId="ListLabel28">
    <w:name w:val="ListLabel 28"/>
    <w:uiPriority w:val="99"/>
    <w:qFormat/>
    <w:rsid w:val="00452551"/>
  </w:style>
  <w:style w:type="character" w:customStyle="1" w:styleId="ListLabel29">
    <w:name w:val="ListLabel 29"/>
    <w:uiPriority w:val="99"/>
    <w:qFormat/>
    <w:rsid w:val="00452551"/>
  </w:style>
  <w:style w:type="character" w:customStyle="1" w:styleId="ListLabel30">
    <w:name w:val="ListLabel 30"/>
    <w:uiPriority w:val="99"/>
    <w:qFormat/>
    <w:rsid w:val="00452551"/>
  </w:style>
  <w:style w:type="character" w:customStyle="1" w:styleId="ListLabel31">
    <w:name w:val="ListLabel 31"/>
    <w:uiPriority w:val="99"/>
    <w:qFormat/>
    <w:rsid w:val="00452551"/>
  </w:style>
  <w:style w:type="character" w:customStyle="1" w:styleId="ListLabel32">
    <w:name w:val="ListLabel 32"/>
    <w:uiPriority w:val="99"/>
    <w:qFormat/>
    <w:rsid w:val="00452551"/>
  </w:style>
  <w:style w:type="character" w:customStyle="1" w:styleId="ListLabel33">
    <w:name w:val="ListLabel 33"/>
    <w:uiPriority w:val="99"/>
    <w:qFormat/>
    <w:rsid w:val="00452551"/>
  </w:style>
  <w:style w:type="character" w:customStyle="1" w:styleId="ListLabel34">
    <w:name w:val="ListLabel 34"/>
    <w:uiPriority w:val="99"/>
    <w:qFormat/>
    <w:rsid w:val="00452551"/>
    <w:rPr>
      <w:color w:val="00000A"/>
    </w:rPr>
  </w:style>
  <w:style w:type="character" w:customStyle="1" w:styleId="ListLabel35">
    <w:name w:val="ListLabel 35"/>
    <w:uiPriority w:val="99"/>
    <w:qFormat/>
    <w:rsid w:val="00452551"/>
  </w:style>
  <w:style w:type="character" w:customStyle="1" w:styleId="ListLabel36">
    <w:name w:val="ListLabel 36"/>
    <w:uiPriority w:val="99"/>
    <w:qFormat/>
    <w:rsid w:val="00452551"/>
  </w:style>
  <w:style w:type="character" w:customStyle="1" w:styleId="ListLabel37">
    <w:name w:val="ListLabel 37"/>
    <w:uiPriority w:val="99"/>
    <w:qFormat/>
    <w:rsid w:val="00452551"/>
  </w:style>
  <w:style w:type="character" w:customStyle="1" w:styleId="ListLabel38">
    <w:name w:val="ListLabel 38"/>
    <w:uiPriority w:val="99"/>
    <w:qFormat/>
    <w:rsid w:val="00452551"/>
  </w:style>
  <w:style w:type="character" w:customStyle="1" w:styleId="ListLabel39">
    <w:name w:val="ListLabel 39"/>
    <w:uiPriority w:val="99"/>
    <w:qFormat/>
    <w:rsid w:val="00452551"/>
  </w:style>
  <w:style w:type="character" w:customStyle="1" w:styleId="ListLabel40">
    <w:name w:val="ListLabel 40"/>
    <w:uiPriority w:val="99"/>
    <w:qFormat/>
    <w:rsid w:val="00452551"/>
  </w:style>
  <w:style w:type="character" w:customStyle="1" w:styleId="ListLabel41">
    <w:name w:val="ListLabel 41"/>
    <w:uiPriority w:val="99"/>
    <w:qFormat/>
    <w:rsid w:val="00452551"/>
  </w:style>
  <w:style w:type="character" w:customStyle="1" w:styleId="ListLabel42">
    <w:name w:val="ListLabel 42"/>
    <w:uiPriority w:val="99"/>
    <w:qFormat/>
    <w:rsid w:val="00452551"/>
  </w:style>
  <w:style w:type="character" w:customStyle="1" w:styleId="ListLabel43">
    <w:name w:val="ListLabel 43"/>
    <w:uiPriority w:val="99"/>
    <w:qFormat/>
    <w:rsid w:val="00452551"/>
  </w:style>
  <w:style w:type="character" w:customStyle="1" w:styleId="ListLabel44">
    <w:name w:val="ListLabel 44"/>
    <w:uiPriority w:val="99"/>
    <w:qFormat/>
    <w:rsid w:val="00452551"/>
  </w:style>
  <w:style w:type="character" w:customStyle="1" w:styleId="ListLabel45">
    <w:name w:val="ListLabel 45"/>
    <w:uiPriority w:val="99"/>
    <w:qFormat/>
    <w:rsid w:val="00452551"/>
  </w:style>
  <w:style w:type="character" w:customStyle="1" w:styleId="ListLabel46">
    <w:name w:val="ListLabel 46"/>
    <w:uiPriority w:val="99"/>
    <w:qFormat/>
    <w:rsid w:val="00452551"/>
  </w:style>
  <w:style w:type="character" w:customStyle="1" w:styleId="ListLabel47">
    <w:name w:val="ListLabel 47"/>
    <w:uiPriority w:val="99"/>
    <w:qFormat/>
    <w:rsid w:val="00452551"/>
  </w:style>
  <w:style w:type="character" w:customStyle="1" w:styleId="ListLabel48">
    <w:name w:val="ListLabel 48"/>
    <w:uiPriority w:val="99"/>
    <w:qFormat/>
    <w:rsid w:val="00452551"/>
  </w:style>
  <w:style w:type="character" w:customStyle="1" w:styleId="ListLabel49">
    <w:name w:val="ListLabel 49"/>
    <w:uiPriority w:val="99"/>
    <w:qFormat/>
    <w:rsid w:val="00452551"/>
  </w:style>
  <w:style w:type="character" w:customStyle="1" w:styleId="ListLabel50">
    <w:name w:val="ListLabel 50"/>
    <w:uiPriority w:val="99"/>
    <w:qFormat/>
    <w:rsid w:val="00452551"/>
  </w:style>
  <w:style w:type="character" w:customStyle="1" w:styleId="ListLabel51">
    <w:name w:val="ListLabel 51"/>
    <w:uiPriority w:val="99"/>
    <w:qFormat/>
    <w:rsid w:val="00452551"/>
  </w:style>
  <w:style w:type="character" w:customStyle="1" w:styleId="ListLabel52">
    <w:name w:val="ListLabel 52"/>
    <w:uiPriority w:val="99"/>
    <w:qFormat/>
    <w:rsid w:val="00452551"/>
  </w:style>
  <w:style w:type="character" w:customStyle="1" w:styleId="ListLabel53">
    <w:name w:val="ListLabel 53"/>
    <w:uiPriority w:val="99"/>
    <w:qFormat/>
    <w:rsid w:val="00452551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52551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52551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52551"/>
  </w:style>
  <w:style w:type="character" w:customStyle="1" w:styleId="ListLabel57">
    <w:name w:val="ListLabel 57"/>
    <w:uiPriority w:val="99"/>
    <w:qFormat/>
    <w:rsid w:val="00452551"/>
  </w:style>
  <w:style w:type="character" w:customStyle="1" w:styleId="ListLabel58">
    <w:name w:val="ListLabel 58"/>
    <w:uiPriority w:val="99"/>
    <w:qFormat/>
    <w:rsid w:val="00452551"/>
  </w:style>
  <w:style w:type="character" w:customStyle="1" w:styleId="ListLabel59">
    <w:name w:val="ListLabel 59"/>
    <w:uiPriority w:val="99"/>
    <w:qFormat/>
    <w:rsid w:val="00452551"/>
  </w:style>
  <w:style w:type="character" w:customStyle="1" w:styleId="ListLabel60">
    <w:name w:val="ListLabel 60"/>
    <w:uiPriority w:val="99"/>
    <w:qFormat/>
    <w:rsid w:val="00452551"/>
  </w:style>
  <w:style w:type="character" w:customStyle="1" w:styleId="ListLabel61">
    <w:name w:val="ListLabel 61"/>
    <w:uiPriority w:val="99"/>
    <w:qFormat/>
    <w:rsid w:val="00452551"/>
  </w:style>
  <w:style w:type="character" w:customStyle="1" w:styleId="ListLabel62">
    <w:name w:val="ListLabel 62"/>
    <w:uiPriority w:val="99"/>
    <w:qFormat/>
    <w:rsid w:val="00452551"/>
  </w:style>
  <w:style w:type="character" w:customStyle="1" w:styleId="ListLabel63">
    <w:name w:val="ListLabel 63"/>
    <w:uiPriority w:val="99"/>
    <w:qFormat/>
    <w:rsid w:val="00452551"/>
    <w:rPr>
      <w:sz w:val="24"/>
    </w:rPr>
  </w:style>
  <w:style w:type="character" w:customStyle="1" w:styleId="ListLabel64">
    <w:name w:val="ListLabel 64"/>
    <w:uiPriority w:val="99"/>
    <w:qFormat/>
    <w:rsid w:val="00452551"/>
  </w:style>
  <w:style w:type="character" w:customStyle="1" w:styleId="ListLabel65">
    <w:name w:val="ListLabel 65"/>
    <w:uiPriority w:val="99"/>
    <w:qFormat/>
    <w:rsid w:val="00452551"/>
  </w:style>
  <w:style w:type="character" w:customStyle="1" w:styleId="ListLabel66">
    <w:name w:val="ListLabel 66"/>
    <w:uiPriority w:val="99"/>
    <w:qFormat/>
    <w:rsid w:val="00452551"/>
  </w:style>
  <w:style w:type="character" w:customStyle="1" w:styleId="ListLabel67">
    <w:name w:val="ListLabel 67"/>
    <w:uiPriority w:val="99"/>
    <w:qFormat/>
    <w:rsid w:val="00452551"/>
  </w:style>
  <w:style w:type="character" w:customStyle="1" w:styleId="ListLabel68">
    <w:name w:val="ListLabel 68"/>
    <w:uiPriority w:val="99"/>
    <w:qFormat/>
    <w:rsid w:val="00452551"/>
  </w:style>
  <w:style w:type="character" w:customStyle="1" w:styleId="ListLabel69">
    <w:name w:val="ListLabel 69"/>
    <w:uiPriority w:val="99"/>
    <w:qFormat/>
    <w:rsid w:val="00452551"/>
  </w:style>
  <w:style w:type="character" w:customStyle="1" w:styleId="ListLabel70">
    <w:name w:val="ListLabel 70"/>
    <w:uiPriority w:val="99"/>
    <w:qFormat/>
    <w:rsid w:val="00452551"/>
  </w:style>
  <w:style w:type="character" w:customStyle="1" w:styleId="ListLabel71">
    <w:name w:val="ListLabel 71"/>
    <w:uiPriority w:val="99"/>
    <w:qFormat/>
    <w:rsid w:val="00452551"/>
  </w:style>
  <w:style w:type="character" w:customStyle="1" w:styleId="ListLabel72">
    <w:name w:val="ListLabel 72"/>
    <w:uiPriority w:val="99"/>
    <w:qFormat/>
    <w:rsid w:val="00452551"/>
  </w:style>
  <w:style w:type="character" w:customStyle="1" w:styleId="ListLabel73">
    <w:name w:val="ListLabel 73"/>
    <w:uiPriority w:val="99"/>
    <w:qFormat/>
    <w:rsid w:val="00452551"/>
  </w:style>
  <w:style w:type="character" w:customStyle="1" w:styleId="ListLabel74">
    <w:name w:val="ListLabel 74"/>
    <w:uiPriority w:val="99"/>
    <w:qFormat/>
    <w:rsid w:val="00452551"/>
  </w:style>
  <w:style w:type="character" w:customStyle="1" w:styleId="ListLabel75">
    <w:name w:val="ListLabel 75"/>
    <w:uiPriority w:val="99"/>
    <w:qFormat/>
    <w:rsid w:val="00452551"/>
  </w:style>
  <w:style w:type="character" w:customStyle="1" w:styleId="ListLabel76">
    <w:name w:val="ListLabel 76"/>
    <w:uiPriority w:val="99"/>
    <w:qFormat/>
    <w:rsid w:val="00452551"/>
  </w:style>
  <w:style w:type="character" w:customStyle="1" w:styleId="ListLabel77">
    <w:name w:val="ListLabel 77"/>
    <w:uiPriority w:val="99"/>
    <w:qFormat/>
    <w:rsid w:val="00452551"/>
  </w:style>
  <w:style w:type="character" w:customStyle="1" w:styleId="ListLabel78">
    <w:name w:val="ListLabel 78"/>
    <w:uiPriority w:val="99"/>
    <w:qFormat/>
    <w:rsid w:val="00452551"/>
    <w:rPr>
      <w:sz w:val="24"/>
    </w:rPr>
  </w:style>
  <w:style w:type="character" w:customStyle="1" w:styleId="ListLabel79">
    <w:name w:val="ListLabel 79"/>
    <w:uiPriority w:val="99"/>
    <w:qFormat/>
    <w:rsid w:val="00452551"/>
  </w:style>
  <w:style w:type="character" w:customStyle="1" w:styleId="ListLabel80">
    <w:name w:val="ListLabel 80"/>
    <w:uiPriority w:val="99"/>
    <w:qFormat/>
    <w:rsid w:val="00452551"/>
  </w:style>
  <w:style w:type="character" w:customStyle="1" w:styleId="ListLabel81">
    <w:name w:val="ListLabel 81"/>
    <w:uiPriority w:val="99"/>
    <w:qFormat/>
    <w:rsid w:val="00452551"/>
  </w:style>
  <w:style w:type="character" w:customStyle="1" w:styleId="ListLabel82">
    <w:name w:val="ListLabel 82"/>
    <w:uiPriority w:val="99"/>
    <w:qFormat/>
    <w:rsid w:val="00452551"/>
  </w:style>
  <w:style w:type="character" w:customStyle="1" w:styleId="ListLabel83">
    <w:name w:val="ListLabel 83"/>
    <w:uiPriority w:val="99"/>
    <w:qFormat/>
    <w:rsid w:val="00452551"/>
  </w:style>
  <w:style w:type="character" w:customStyle="1" w:styleId="ListLabel84">
    <w:name w:val="ListLabel 84"/>
    <w:uiPriority w:val="99"/>
    <w:qFormat/>
    <w:rsid w:val="00452551"/>
  </w:style>
  <w:style w:type="character" w:customStyle="1" w:styleId="ListLabel85">
    <w:name w:val="ListLabel 85"/>
    <w:uiPriority w:val="99"/>
    <w:qFormat/>
    <w:rsid w:val="00452551"/>
  </w:style>
  <w:style w:type="character" w:customStyle="1" w:styleId="ListLabel86">
    <w:name w:val="ListLabel 86"/>
    <w:uiPriority w:val="99"/>
    <w:qFormat/>
    <w:rsid w:val="00452551"/>
  </w:style>
  <w:style w:type="character" w:customStyle="1" w:styleId="ListLabel87">
    <w:name w:val="ListLabel 87"/>
    <w:uiPriority w:val="99"/>
    <w:qFormat/>
    <w:rsid w:val="00452551"/>
  </w:style>
  <w:style w:type="character" w:customStyle="1" w:styleId="ListLabel88">
    <w:name w:val="ListLabel 88"/>
    <w:uiPriority w:val="99"/>
    <w:qFormat/>
    <w:rsid w:val="00452551"/>
  </w:style>
  <w:style w:type="character" w:customStyle="1" w:styleId="ListLabel89">
    <w:name w:val="ListLabel 89"/>
    <w:uiPriority w:val="99"/>
    <w:qFormat/>
    <w:rsid w:val="00452551"/>
  </w:style>
  <w:style w:type="character" w:customStyle="1" w:styleId="ListLabel90">
    <w:name w:val="ListLabel 90"/>
    <w:uiPriority w:val="99"/>
    <w:qFormat/>
    <w:rsid w:val="00452551"/>
  </w:style>
  <w:style w:type="character" w:customStyle="1" w:styleId="ListLabel91">
    <w:name w:val="ListLabel 91"/>
    <w:uiPriority w:val="99"/>
    <w:qFormat/>
    <w:rsid w:val="00452551"/>
  </w:style>
  <w:style w:type="character" w:customStyle="1" w:styleId="ListLabel92">
    <w:name w:val="ListLabel 92"/>
    <w:uiPriority w:val="99"/>
    <w:qFormat/>
    <w:rsid w:val="00452551"/>
  </w:style>
  <w:style w:type="character" w:customStyle="1" w:styleId="ListLabel93">
    <w:name w:val="ListLabel 93"/>
    <w:uiPriority w:val="99"/>
    <w:qFormat/>
    <w:rsid w:val="00452551"/>
  </w:style>
  <w:style w:type="character" w:customStyle="1" w:styleId="ListLabel94">
    <w:name w:val="ListLabel 94"/>
    <w:uiPriority w:val="99"/>
    <w:qFormat/>
    <w:rsid w:val="00452551"/>
  </w:style>
  <w:style w:type="character" w:customStyle="1" w:styleId="ListLabel95">
    <w:name w:val="ListLabel 95"/>
    <w:uiPriority w:val="99"/>
    <w:qFormat/>
    <w:rsid w:val="00452551"/>
  </w:style>
  <w:style w:type="character" w:customStyle="1" w:styleId="ListLabel96">
    <w:name w:val="ListLabel 96"/>
    <w:uiPriority w:val="99"/>
    <w:qFormat/>
    <w:rsid w:val="00452551"/>
    <w:rPr>
      <w:sz w:val="24"/>
    </w:rPr>
  </w:style>
  <w:style w:type="character" w:customStyle="1" w:styleId="ListLabel97">
    <w:name w:val="ListLabel 97"/>
    <w:uiPriority w:val="99"/>
    <w:qFormat/>
    <w:rsid w:val="00452551"/>
  </w:style>
  <w:style w:type="character" w:customStyle="1" w:styleId="ListLabel98">
    <w:name w:val="ListLabel 98"/>
    <w:uiPriority w:val="99"/>
    <w:qFormat/>
    <w:rsid w:val="00452551"/>
  </w:style>
  <w:style w:type="character" w:customStyle="1" w:styleId="ListLabel99">
    <w:name w:val="ListLabel 99"/>
    <w:uiPriority w:val="99"/>
    <w:qFormat/>
    <w:rsid w:val="00452551"/>
  </w:style>
  <w:style w:type="character" w:customStyle="1" w:styleId="ListLabel100">
    <w:name w:val="ListLabel 100"/>
    <w:uiPriority w:val="99"/>
    <w:qFormat/>
    <w:rsid w:val="00452551"/>
  </w:style>
  <w:style w:type="character" w:customStyle="1" w:styleId="ListLabel101">
    <w:name w:val="ListLabel 101"/>
    <w:uiPriority w:val="99"/>
    <w:qFormat/>
    <w:rsid w:val="00452551"/>
  </w:style>
  <w:style w:type="character" w:customStyle="1" w:styleId="ListLabel102">
    <w:name w:val="ListLabel 102"/>
    <w:uiPriority w:val="99"/>
    <w:qFormat/>
    <w:rsid w:val="00452551"/>
  </w:style>
  <w:style w:type="character" w:customStyle="1" w:styleId="ListLabel103">
    <w:name w:val="ListLabel 103"/>
    <w:uiPriority w:val="99"/>
    <w:qFormat/>
    <w:rsid w:val="00452551"/>
  </w:style>
  <w:style w:type="character" w:customStyle="1" w:styleId="ListLabel104">
    <w:name w:val="ListLabel 104"/>
    <w:uiPriority w:val="99"/>
    <w:qFormat/>
    <w:rsid w:val="00452551"/>
  </w:style>
  <w:style w:type="character" w:customStyle="1" w:styleId="ListLabel105">
    <w:name w:val="ListLabel 105"/>
    <w:uiPriority w:val="99"/>
    <w:qFormat/>
    <w:rsid w:val="00452551"/>
  </w:style>
  <w:style w:type="character" w:customStyle="1" w:styleId="ListLabel106">
    <w:name w:val="ListLabel 106"/>
    <w:uiPriority w:val="99"/>
    <w:qFormat/>
    <w:rsid w:val="00452551"/>
  </w:style>
  <w:style w:type="character" w:customStyle="1" w:styleId="ListLabel107">
    <w:name w:val="ListLabel 107"/>
    <w:uiPriority w:val="99"/>
    <w:qFormat/>
    <w:rsid w:val="00452551"/>
  </w:style>
  <w:style w:type="character" w:customStyle="1" w:styleId="ListLabel108">
    <w:name w:val="ListLabel 108"/>
    <w:uiPriority w:val="99"/>
    <w:qFormat/>
    <w:rsid w:val="00452551"/>
  </w:style>
  <w:style w:type="character" w:customStyle="1" w:styleId="ListLabel109">
    <w:name w:val="ListLabel 109"/>
    <w:uiPriority w:val="99"/>
    <w:qFormat/>
    <w:rsid w:val="00452551"/>
  </w:style>
  <w:style w:type="character" w:customStyle="1" w:styleId="ListLabel110">
    <w:name w:val="ListLabel 110"/>
    <w:uiPriority w:val="99"/>
    <w:qFormat/>
    <w:rsid w:val="00452551"/>
  </w:style>
  <w:style w:type="character" w:customStyle="1" w:styleId="ListLabel111">
    <w:name w:val="ListLabel 111"/>
    <w:uiPriority w:val="99"/>
    <w:qFormat/>
    <w:rsid w:val="00452551"/>
  </w:style>
  <w:style w:type="character" w:customStyle="1" w:styleId="ListLabel112">
    <w:name w:val="ListLabel 112"/>
    <w:uiPriority w:val="99"/>
    <w:qFormat/>
    <w:rsid w:val="00452551"/>
  </w:style>
  <w:style w:type="character" w:customStyle="1" w:styleId="ListLabel113">
    <w:name w:val="ListLabel 113"/>
    <w:uiPriority w:val="99"/>
    <w:qFormat/>
    <w:rsid w:val="00452551"/>
  </w:style>
  <w:style w:type="character" w:customStyle="1" w:styleId="ListLabel114">
    <w:name w:val="ListLabel 114"/>
    <w:uiPriority w:val="99"/>
    <w:qFormat/>
    <w:rsid w:val="00452551"/>
    <w:rPr>
      <w:sz w:val="24"/>
    </w:rPr>
  </w:style>
  <w:style w:type="character" w:customStyle="1" w:styleId="ListLabel115">
    <w:name w:val="ListLabel 115"/>
    <w:uiPriority w:val="99"/>
    <w:qFormat/>
    <w:rsid w:val="00452551"/>
  </w:style>
  <w:style w:type="character" w:customStyle="1" w:styleId="ListLabel116">
    <w:name w:val="ListLabel 116"/>
    <w:uiPriority w:val="99"/>
    <w:qFormat/>
    <w:rsid w:val="00452551"/>
  </w:style>
  <w:style w:type="character" w:customStyle="1" w:styleId="ListLabel117">
    <w:name w:val="ListLabel 117"/>
    <w:uiPriority w:val="99"/>
    <w:qFormat/>
    <w:rsid w:val="00452551"/>
  </w:style>
  <w:style w:type="character" w:customStyle="1" w:styleId="ListLabel118">
    <w:name w:val="ListLabel 118"/>
    <w:uiPriority w:val="99"/>
    <w:qFormat/>
    <w:rsid w:val="00452551"/>
  </w:style>
  <w:style w:type="character" w:customStyle="1" w:styleId="ListLabel119">
    <w:name w:val="ListLabel 119"/>
    <w:uiPriority w:val="99"/>
    <w:qFormat/>
    <w:rsid w:val="00452551"/>
  </w:style>
  <w:style w:type="character" w:customStyle="1" w:styleId="ListLabel120">
    <w:name w:val="ListLabel 120"/>
    <w:uiPriority w:val="99"/>
    <w:qFormat/>
    <w:rsid w:val="00452551"/>
  </w:style>
  <w:style w:type="character" w:customStyle="1" w:styleId="ListLabel121">
    <w:name w:val="ListLabel 121"/>
    <w:uiPriority w:val="99"/>
    <w:qFormat/>
    <w:rsid w:val="00452551"/>
  </w:style>
  <w:style w:type="character" w:customStyle="1" w:styleId="ListLabel122">
    <w:name w:val="ListLabel 122"/>
    <w:uiPriority w:val="99"/>
    <w:qFormat/>
    <w:rsid w:val="00452551"/>
  </w:style>
  <w:style w:type="character" w:customStyle="1" w:styleId="ListLabel123">
    <w:name w:val="ListLabel 123"/>
    <w:uiPriority w:val="99"/>
    <w:qFormat/>
    <w:rsid w:val="00452551"/>
  </w:style>
  <w:style w:type="character" w:customStyle="1" w:styleId="ListLabel124">
    <w:name w:val="ListLabel 124"/>
    <w:uiPriority w:val="99"/>
    <w:qFormat/>
    <w:rsid w:val="00452551"/>
  </w:style>
  <w:style w:type="character" w:customStyle="1" w:styleId="ListLabel125">
    <w:name w:val="ListLabel 125"/>
    <w:uiPriority w:val="99"/>
    <w:qFormat/>
    <w:rsid w:val="00452551"/>
  </w:style>
  <w:style w:type="character" w:customStyle="1" w:styleId="ListLabel126">
    <w:name w:val="ListLabel 126"/>
    <w:uiPriority w:val="99"/>
    <w:qFormat/>
    <w:rsid w:val="00452551"/>
  </w:style>
  <w:style w:type="character" w:customStyle="1" w:styleId="ListLabel127">
    <w:name w:val="ListLabel 127"/>
    <w:uiPriority w:val="99"/>
    <w:qFormat/>
    <w:rsid w:val="00452551"/>
  </w:style>
  <w:style w:type="character" w:customStyle="1" w:styleId="ListLabel128">
    <w:name w:val="ListLabel 128"/>
    <w:uiPriority w:val="99"/>
    <w:qFormat/>
    <w:rsid w:val="00452551"/>
  </w:style>
  <w:style w:type="character" w:customStyle="1" w:styleId="ListLabel129">
    <w:name w:val="ListLabel 129"/>
    <w:uiPriority w:val="99"/>
    <w:qFormat/>
    <w:rsid w:val="00452551"/>
  </w:style>
  <w:style w:type="character" w:customStyle="1" w:styleId="ListLabel130">
    <w:name w:val="ListLabel 130"/>
    <w:uiPriority w:val="99"/>
    <w:qFormat/>
    <w:rsid w:val="00452551"/>
  </w:style>
  <w:style w:type="character" w:customStyle="1" w:styleId="ListLabel131">
    <w:name w:val="ListLabel 131"/>
    <w:uiPriority w:val="99"/>
    <w:qFormat/>
    <w:rsid w:val="00452551"/>
  </w:style>
  <w:style w:type="character" w:customStyle="1" w:styleId="ListLabel132">
    <w:name w:val="ListLabel 132"/>
    <w:uiPriority w:val="99"/>
    <w:qFormat/>
    <w:rsid w:val="00452551"/>
  </w:style>
  <w:style w:type="character" w:customStyle="1" w:styleId="ListLabel133">
    <w:name w:val="ListLabel 133"/>
    <w:uiPriority w:val="99"/>
    <w:qFormat/>
    <w:rsid w:val="00452551"/>
  </w:style>
  <w:style w:type="character" w:customStyle="1" w:styleId="ListLabel134">
    <w:name w:val="ListLabel 134"/>
    <w:uiPriority w:val="99"/>
    <w:qFormat/>
    <w:rsid w:val="00452551"/>
  </w:style>
  <w:style w:type="character" w:customStyle="1" w:styleId="ListLabel135">
    <w:name w:val="ListLabel 135"/>
    <w:uiPriority w:val="99"/>
    <w:qFormat/>
    <w:rsid w:val="00452551"/>
  </w:style>
  <w:style w:type="character" w:customStyle="1" w:styleId="ListLabel136">
    <w:name w:val="ListLabel 136"/>
    <w:uiPriority w:val="99"/>
    <w:qFormat/>
    <w:rsid w:val="00452551"/>
  </w:style>
  <w:style w:type="character" w:customStyle="1" w:styleId="ListLabel137">
    <w:name w:val="ListLabel 137"/>
    <w:uiPriority w:val="99"/>
    <w:qFormat/>
    <w:rsid w:val="00452551"/>
  </w:style>
  <w:style w:type="character" w:customStyle="1" w:styleId="ListLabel138">
    <w:name w:val="ListLabel 138"/>
    <w:uiPriority w:val="99"/>
    <w:qFormat/>
    <w:rsid w:val="00452551"/>
  </w:style>
  <w:style w:type="character" w:customStyle="1" w:styleId="ListLabel139">
    <w:name w:val="ListLabel 139"/>
    <w:uiPriority w:val="99"/>
    <w:qFormat/>
    <w:rsid w:val="00452551"/>
  </w:style>
  <w:style w:type="character" w:customStyle="1" w:styleId="ListLabel140">
    <w:name w:val="ListLabel 140"/>
    <w:uiPriority w:val="99"/>
    <w:qFormat/>
    <w:rsid w:val="00452551"/>
  </w:style>
  <w:style w:type="character" w:customStyle="1" w:styleId="ListLabel141">
    <w:name w:val="ListLabel 141"/>
    <w:uiPriority w:val="99"/>
    <w:qFormat/>
    <w:rsid w:val="00452551"/>
  </w:style>
  <w:style w:type="character" w:customStyle="1" w:styleId="ListLabel142">
    <w:name w:val="ListLabel 142"/>
    <w:uiPriority w:val="99"/>
    <w:qFormat/>
    <w:rsid w:val="00452551"/>
  </w:style>
  <w:style w:type="character" w:customStyle="1" w:styleId="ListLabel143">
    <w:name w:val="ListLabel 143"/>
    <w:uiPriority w:val="99"/>
    <w:qFormat/>
    <w:rsid w:val="00452551"/>
  </w:style>
  <w:style w:type="character" w:customStyle="1" w:styleId="ListLabel144">
    <w:name w:val="ListLabel 144"/>
    <w:uiPriority w:val="99"/>
    <w:qFormat/>
    <w:rsid w:val="00452551"/>
  </w:style>
  <w:style w:type="character" w:customStyle="1" w:styleId="ListLabel145">
    <w:name w:val="ListLabel 145"/>
    <w:uiPriority w:val="99"/>
    <w:qFormat/>
    <w:rsid w:val="00452551"/>
  </w:style>
  <w:style w:type="character" w:customStyle="1" w:styleId="ListLabel146">
    <w:name w:val="ListLabel 146"/>
    <w:uiPriority w:val="99"/>
    <w:qFormat/>
    <w:rsid w:val="00452551"/>
  </w:style>
  <w:style w:type="character" w:customStyle="1" w:styleId="ListLabel147">
    <w:name w:val="ListLabel 147"/>
    <w:uiPriority w:val="99"/>
    <w:qFormat/>
    <w:rsid w:val="00452551"/>
  </w:style>
  <w:style w:type="character" w:customStyle="1" w:styleId="ListLabel148">
    <w:name w:val="ListLabel 148"/>
    <w:uiPriority w:val="99"/>
    <w:qFormat/>
    <w:rsid w:val="00452551"/>
  </w:style>
  <w:style w:type="character" w:customStyle="1" w:styleId="ListLabel149">
    <w:name w:val="ListLabel 149"/>
    <w:uiPriority w:val="99"/>
    <w:qFormat/>
    <w:rsid w:val="00452551"/>
  </w:style>
  <w:style w:type="character" w:customStyle="1" w:styleId="ListLabel150">
    <w:name w:val="ListLabel 150"/>
    <w:uiPriority w:val="99"/>
    <w:qFormat/>
    <w:rsid w:val="00452551"/>
    <w:rPr>
      <w:sz w:val="24"/>
    </w:rPr>
  </w:style>
  <w:style w:type="character" w:customStyle="1" w:styleId="ListLabel151">
    <w:name w:val="ListLabel 151"/>
    <w:uiPriority w:val="99"/>
    <w:qFormat/>
    <w:rsid w:val="00452551"/>
  </w:style>
  <w:style w:type="character" w:customStyle="1" w:styleId="ListLabel152">
    <w:name w:val="ListLabel 152"/>
    <w:uiPriority w:val="99"/>
    <w:qFormat/>
    <w:rsid w:val="00452551"/>
  </w:style>
  <w:style w:type="character" w:customStyle="1" w:styleId="ListLabel153">
    <w:name w:val="ListLabel 153"/>
    <w:uiPriority w:val="99"/>
    <w:qFormat/>
    <w:rsid w:val="00452551"/>
  </w:style>
  <w:style w:type="character" w:customStyle="1" w:styleId="ListLabel154">
    <w:name w:val="ListLabel 154"/>
    <w:uiPriority w:val="99"/>
    <w:qFormat/>
    <w:rsid w:val="00452551"/>
  </w:style>
  <w:style w:type="character" w:customStyle="1" w:styleId="ListLabel155">
    <w:name w:val="ListLabel 155"/>
    <w:uiPriority w:val="99"/>
    <w:qFormat/>
    <w:rsid w:val="00452551"/>
  </w:style>
  <w:style w:type="character" w:customStyle="1" w:styleId="ListLabel156">
    <w:name w:val="ListLabel 156"/>
    <w:uiPriority w:val="99"/>
    <w:qFormat/>
    <w:rsid w:val="00452551"/>
  </w:style>
  <w:style w:type="character" w:customStyle="1" w:styleId="ListLabel157">
    <w:name w:val="ListLabel 157"/>
    <w:uiPriority w:val="99"/>
    <w:qFormat/>
    <w:rsid w:val="00452551"/>
  </w:style>
  <w:style w:type="character" w:customStyle="1" w:styleId="ListLabel158">
    <w:name w:val="ListLabel 158"/>
    <w:uiPriority w:val="99"/>
    <w:qFormat/>
    <w:rsid w:val="00452551"/>
  </w:style>
  <w:style w:type="character" w:customStyle="1" w:styleId="ListLabel159">
    <w:name w:val="ListLabel 159"/>
    <w:uiPriority w:val="99"/>
    <w:qFormat/>
    <w:rsid w:val="00452551"/>
    <w:rPr>
      <w:sz w:val="24"/>
    </w:rPr>
  </w:style>
  <w:style w:type="character" w:customStyle="1" w:styleId="ListLabel160">
    <w:name w:val="ListLabel 160"/>
    <w:uiPriority w:val="99"/>
    <w:qFormat/>
    <w:rsid w:val="00452551"/>
  </w:style>
  <w:style w:type="character" w:customStyle="1" w:styleId="ListLabel161">
    <w:name w:val="ListLabel 161"/>
    <w:uiPriority w:val="99"/>
    <w:qFormat/>
    <w:rsid w:val="00452551"/>
  </w:style>
  <w:style w:type="character" w:customStyle="1" w:styleId="ListLabel162">
    <w:name w:val="ListLabel 162"/>
    <w:uiPriority w:val="99"/>
    <w:qFormat/>
    <w:rsid w:val="00452551"/>
  </w:style>
  <w:style w:type="character" w:customStyle="1" w:styleId="ListLabel163">
    <w:name w:val="ListLabel 163"/>
    <w:uiPriority w:val="99"/>
    <w:qFormat/>
    <w:rsid w:val="00452551"/>
  </w:style>
  <w:style w:type="character" w:customStyle="1" w:styleId="ListLabel164">
    <w:name w:val="ListLabel 164"/>
    <w:uiPriority w:val="99"/>
    <w:qFormat/>
    <w:rsid w:val="00452551"/>
  </w:style>
  <w:style w:type="character" w:customStyle="1" w:styleId="ListLabel165">
    <w:name w:val="ListLabel 165"/>
    <w:uiPriority w:val="99"/>
    <w:qFormat/>
    <w:rsid w:val="00452551"/>
  </w:style>
  <w:style w:type="character" w:customStyle="1" w:styleId="ListLabel166">
    <w:name w:val="ListLabel 166"/>
    <w:uiPriority w:val="99"/>
    <w:qFormat/>
    <w:rsid w:val="00452551"/>
  </w:style>
  <w:style w:type="character" w:customStyle="1" w:styleId="ListLabel167">
    <w:name w:val="ListLabel 167"/>
    <w:uiPriority w:val="99"/>
    <w:qFormat/>
    <w:rsid w:val="00452551"/>
  </w:style>
  <w:style w:type="character" w:customStyle="1" w:styleId="ListLabel168">
    <w:name w:val="ListLabel 168"/>
    <w:uiPriority w:val="99"/>
    <w:qFormat/>
    <w:rsid w:val="00452551"/>
    <w:rPr>
      <w:sz w:val="24"/>
    </w:rPr>
  </w:style>
  <w:style w:type="character" w:customStyle="1" w:styleId="ListLabel169">
    <w:name w:val="ListLabel 169"/>
    <w:uiPriority w:val="99"/>
    <w:qFormat/>
    <w:rsid w:val="00452551"/>
  </w:style>
  <w:style w:type="character" w:customStyle="1" w:styleId="ListLabel170">
    <w:name w:val="ListLabel 170"/>
    <w:uiPriority w:val="99"/>
    <w:qFormat/>
    <w:rsid w:val="00452551"/>
  </w:style>
  <w:style w:type="character" w:customStyle="1" w:styleId="ListLabel171">
    <w:name w:val="ListLabel 171"/>
    <w:uiPriority w:val="99"/>
    <w:qFormat/>
    <w:rsid w:val="00452551"/>
  </w:style>
  <w:style w:type="character" w:customStyle="1" w:styleId="ListLabel172">
    <w:name w:val="ListLabel 172"/>
    <w:uiPriority w:val="99"/>
    <w:qFormat/>
    <w:rsid w:val="00452551"/>
  </w:style>
  <w:style w:type="character" w:customStyle="1" w:styleId="ListLabel173">
    <w:name w:val="ListLabel 173"/>
    <w:uiPriority w:val="99"/>
    <w:qFormat/>
    <w:rsid w:val="00452551"/>
  </w:style>
  <w:style w:type="character" w:customStyle="1" w:styleId="ListLabel174">
    <w:name w:val="ListLabel 174"/>
    <w:uiPriority w:val="99"/>
    <w:qFormat/>
    <w:rsid w:val="00452551"/>
  </w:style>
  <w:style w:type="character" w:customStyle="1" w:styleId="ListLabel175">
    <w:name w:val="ListLabel 175"/>
    <w:uiPriority w:val="99"/>
    <w:qFormat/>
    <w:rsid w:val="00452551"/>
  </w:style>
  <w:style w:type="character" w:customStyle="1" w:styleId="ListLabel176">
    <w:name w:val="ListLabel 176"/>
    <w:uiPriority w:val="99"/>
    <w:qFormat/>
    <w:rsid w:val="00452551"/>
  </w:style>
  <w:style w:type="character" w:customStyle="1" w:styleId="ListLabel177">
    <w:name w:val="ListLabel 177"/>
    <w:uiPriority w:val="99"/>
    <w:qFormat/>
    <w:rsid w:val="00452551"/>
  </w:style>
  <w:style w:type="character" w:customStyle="1" w:styleId="ListLabel178">
    <w:name w:val="ListLabel 178"/>
    <w:uiPriority w:val="99"/>
    <w:qFormat/>
    <w:rsid w:val="00452551"/>
  </w:style>
  <w:style w:type="character" w:customStyle="1" w:styleId="ListLabel179">
    <w:name w:val="ListLabel 179"/>
    <w:uiPriority w:val="99"/>
    <w:qFormat/>
    <w:rsid w:val="00452551"/>
  </w:style>
  <w:style w:type="character" w:customStyle="1" w:styleId="ListLabel180">
    <w:name w:val="ListLabel 180"/>
    <w:uiPriority w:val="99"/>
    <w:qFormat/>
    <w:rsid w:val="00452551"/>
  </w:style>
  <w:style w:type="character" w:customStyle="1" w:styleId="ListLabel181">
    <w:name w:val="ListLabel 181"/>
    <w:uiPriority w:val="99"/>
    <w:qFormat/>
    <w:rsid w:val="00452551"/>
  </w:style>
  <w:style w:type="character" w:customStyle="1" w:styleId="ListLabel182">
    <w:name w:val="ListLabel 182"/>
    <w:uiPriority w:val="99"/>
    <w:qFormat/>
    <w:rsid w:val="00452551"/>
  </w:style>
  <w:style w:type="character" w:customStyle="1" w:styleId="ListLabel183">
    <w:name w:val="ListLabel 183"/>
    <w:uiPriority w:val="99"/>
    <w:qFormat/>
    <w:rsid w:val="00452551"/>
  </w:style>
  <w:style w:type="character" w:customStyle="1" w:styleId="ListLabel184">
    <w:name w:val="ListLabel 184"/>
    <w:uiPriority w:val="99"/>
    <w:qFormat/>
    <w:rsid w:val="00452551"/>
  </w:style>
  <w:style w:type="character" w:customStyle="1" w:styleId="ListLabel185">
    <w:name w:val="ListLabel 185"/>
    <w:uiPriority w:val="99"/>
    <w:qFormat/>
    <w:rsid w:val="00452551"/>
  </w:style>
  <w:style w:type="character" w:customStyle="1" w:styleId="ListLabel186">
    <w:name w:val="ListLabel 186"/>
    <w:uiPriority w:val="99"/>
    <w:qFormat/>
    <w:rsid w:val="00452551"/>
    <w:rPr>
      <w:sz w:val="20"/>
    </w:rPr>
  </w:style>
  <w:style w:type="character" w:customStyle="1" w:styleId="ListLabel187">
    <w:name w:val="ListLabel 187"/>
    <w:uiPriority w:val="99"/>
    <w:qFormat/>
    <w:rsid w:val="00452551"/>
  </w:style>
  <w:style w:type="character" w:customStyle="1" w:styleId="ListLabel188">
    <w:name w:val="ListLabel 188"/>
    <w:uiPriority w:val="99"/>
    <w:qFormat/>
    <w:rsid w:val="00452551"/>
  </w:style>
  <w:style w:type="character" w:customStyle="1" w:styleId="ListLabel189">
    <w:name w:val="ListLabel 189"/>
    <w:uiPriority w:val="99"/>
    <w:qFormat/>
    <w:rsid w:val="00452551"/>
  </w:style>
  <w:style w:type="character" w:customStyle="1" w:styleId="ListLabel190">
    <w:name w:val="ListLabel 190"/>
    <w:uiPriority w:val="99"/>
    <w:qFormat/>
    <w:rsid w:val="00452551"/>
  </w:style>
  <w:style w:type="character" w:customStyle="1" w:styleId="ListLabel191">
    <w:name w:val="ListLabel 191"/>
    <w:uiPriority w:val="99"/>
    <w:qFormat/>
    <w:rsid w:val="00452551"/>
  </w:style>
  <w:style w:type="character" w:customStyle="1" w:styleId="ListLabel192">
    <w:name w:val="ListLabel 192"/>
    <w:uiPriority w:val="99"/>
    <w:qFormat/>
    <w:rsid w:val="00452551"/>
  </w:style>
  <w:style w:type="character" w:customStyle="1" w:styleId="ListLabel193">
    <w:name w:val="ListLabel 193"/>
    <w:uiPriority w:val="99"/>
    <w:qFormat/>
    <w:rsid w:val="00452551"/>
  </w:style>
  <w:style w:type="character" w:customStyle="1" w:styleId="ListLabel194">
    <w:name w:val="ListLabel 194"/>
    <w:uiPriority w:val="99"/>
    <w:qFormat/>
    <w:rsid w:val="00452551"/>
  </w:style>
  <w:style w:type="character" w:customStyle="1" w:styleId="ListLabel195">
    <w:name w:val="ListLabel 195"/>
    <w:uiPriority w:val="99"/>
    <w:qFormat/>
    <w:rsid w:val="00452551"/>
    <w:rPr>
      <w:sz w:val="20"/>
    </w:rPr>
  </w:style>
  <w:style w:type="character" w:customStyle="1" w:styleId="ListLabel196">
    <w:name w:val="ListLabel 196"/>
    <w:uiPriority w:val="99"/>
    <w:qFormat/>
    <w:rsid w:val="00452551"/>
  </w:style>
  <w:style w:type="character" w:customStyle="1" w:styleId="ListLabel197">
    <w:name w:val="ListLabel 197"/>
    <w:uiPriority w:val="99"/>
    <w:qFormat/>
    <w:rsid w:val="00452551"/>
  </w:style>
  <w:style w:type="character" w:customStyle="1" w:styleId="ListLabel198">
    <w:name w:val="ListLabel 198"/>
    <w:uiPriority w:val="99"/>
    <w:qFormat/>
    <w:rsid w:val="00452551"/>
  </w:style>
  <w:style w:type="character" w:customStyle="1" w:styleId="ListLabel199">
    <w:name w:val="ListLabel 199"/>
    <w:uiPriority w:val="99"/>
    <w:qFormat/>
    <w:rsid w:val="00452551"/>
  </w:style>
  <w:style w:type="character" w:customStyle="1" w:styleId="ListLabel200">
    <w:name w:val="ListLabel 200"/>
    <w:uiPriority w:val="99"/>
    <w:qFormat/>
    <w:rsid w:val="00452551"/>
  </w:style>
  <w:style w:type="character" w:customStyle="1" w:styleId="ListLabel201">
    <w:name w:val="ListLabel 201"/>
    <w:uiPriority w:val="99"/>
    <w:qFormat/>
    <w:rsid w:val="00452551"/>
  </w:style>
  <w:style w:type="character" w:customStyle="1" w:styleId="ListLabel202">
    <w:name w:val="ListLabel 202"/>
    <w:uiPriority w:val="99"/>
    <w:qFormat/>
    <w:rsid w:val="00452551"/>
  </w:style>
  <w:style w:type="character" w:customStyle="1" w:styleId="ListLabel203">
    <w:name w:val="ListLabel 203"/>
    <w:uiPriority w:val="99"/>
    <w:qFormat/>
    <w:rsid w:val="00452551"/>
  </w:style>
  <w:style w:type="character" w:customStyle="1" w:styleId="ListLabel204">
    <w:name w:val="ListLabel 204"/>
    <w:uiPriority w:val="99"/>
    <w:qFormat/>
    <w:rsid w:val="00452551"/>
  </w:style>
  <w:style w:type="character" w:customStyle="1" w:styleId="ListLabel205">
    <w:name w:val="ListLabel 205"/>
    <w:uiPriority w:val="99"/>
    <w:qFormat/>
    <w:rsid w:val="00452551"/>
  </w:style>
  <w:style w:type="character" w:customStyle="1" w:styleId="ListLabel206">
    <w:name w:val="ListLabel 206"/>
    <w:uiPriority w:val="99"/>
    <w:qFormat/>
    <w:rsid w:val="00452551"/>
  </w:style>
  <w:style w:type="character" w:customStyle="1" w:styleId="ListLabel207">
    <w:name w:val="ListLabel 207"/>
    <w:uiPriority w:val="99"/>
    <w:qFormat/>
    <w:rsid w:val="00452551"/>
  </w:style>
  <w:style w:type="character" w:customStyle="1" w:styleId="ListLabel208">
    <w:name w:val="ListLabel 208"/>
    <w:uiPriority w:val="99"/>
    <w:qFormat/>
    <w:rsid w:val="00452551"/>
  </w:style>
  <w:style w:type="character" w:customStyle="1" w:styleId="ListLabel209">
    <w:name w:val="ListLabel 209"/>
    <w:uiPriority w:val="99"/>
    <w:qFormat/>
    <w:rsid w:val="00452551"/>
  </w:style>
  <w:style w:type="character" w:customStyle="1" w:styleId="ListLabel210">
    <w:name w:val="ListLabel 210"/>
    <w:uiPriority w:val="99"/>
    <w:qFormat/>
    <w:rsid w:val="00452551"/>
  </w:style>
  <w:style w:type="character" w:customStyle="1" w:styleId="ListLabel211">
    <w:name w:val="ListLabel 211"/>
    <w:uiPriority w:val="99"/>
    <w:qFormat/>
    <w:rsid w:val="00452551"/>
  </w:style>
  <w:style w:type="character" w:customStyle="1" w:styleId="ListLabel212">
    <w:name w:val="ListLabel 212"/>
    <w:uiPriority w:val="99"/>
    <w:qFormat/>
    <w:rsid w:val="00452551"/>
  </w:style>
  <w:style w:type="character" w:customStyle="1" w:styleId="ListLabel213">
    <w:name w:val="ListLabel 213"/>
    <w:uiPriority w:val="99"/>
    <w:qFormat/>
    <w:rsid w:val="00452551"/>
  </w:style>
  <w:style w:type="character" w:customStyle="1" w:styleId="ListLabel214">
    <w:name w:val="ListLabel 214"/>
    <w:uiPriority w:val="99"/>
    <w:qFormat/>
    <w:rsid w:val="00452551"/>
  </w:style>
  <w:style w:type="character" w:customStyle="1" w:styleId="ListLabel215">
    <w:name w:val="ListLabel 215"/>
    <w:uiPriority w:val="99"/>
    <w:qFormat/>
    <w:rsid w:val="00452551"/>
  </w:style>
  <w:style w:type="character" w:customStyle="1" w:styleId="ListLabel216">
    <w:name w:val="ListLabel 216"/>
    <w:uiPriority w:val="99"/>
    <w:qFormat/>
    <w:rsid w:val="00452551"/>
  </w:style>
  <w:style w:type="character" w:customStyle="1" w:styleId="ListLabel217">
    <w:name w:val="ListLabel 217"/>
    <w:uiPriority w:val="99"/>
    <w:qFormat/>
    <w:rsid w:val="00452551"/>
  </w:style>
  <w:style w:type="character" w:customStyle="1" w:styleId="ListLabel218">
    <w:name w:val="ListLabel 218"/>
    <w:uiPriority w:val="99"/>
    <w:qFormat/>
    <w:rsid w:val="00452551"/>
  </w:style>
  <w:style w:type="character" w:customStyle="1" w:styleId="ListLabel219">
    <w:name w:val="ListLabel 219"/>
    <w:uiPriority w:val="99"/>
    <w:qFormat/>
    <w:rsid w:val="00452551"/>
  </w:style>
  <w:style w:type="character" w:customStyle="1" w:styleId="ListLabel220">
    <w:name w:val="ListLabel 220"/>
    <w:uiPriority w:val="99"/>
    <w:qFormat/>
    <w:rsid w:val="00452551"/>
  </w:style>
  <w:style w:type="character" w:customStyle="1" w:styleId="ListLabel221">
    <w:name w:val="ListLabel 221"/>
    <w:uiPriority w:val="99"/>
    <w:qFormat/>
    <w:rsid w:val="00452551"/>
  </w:style>
  <w:style w:type="character" w:customStyle="1" w:styleId="ListLabel222">
    <w:name w:val="ListLabel 222"/>
    <w:uiPriority w:val="99"/>
    <w:qFormat/>
    <w:rsid w:val="00452551"/>
  </w:style>
  <w:style w:type="character" w:customStyle="1" w:styleId="ListLabel223">
    <w:name w:val="ListLabel 223"/>
    <w:uiPriority w:val="99"/>
    <w:qFormat/>
    <w:rsid w:val="00452551"/>
  </w:style>
  <w:style w:type="character" w:customStyle="1" w:styleId="ListLabel224">
    <w:name w:val="ListLabel 224"/>
    <w:uiPriority w:val="99"/>
    <w:qFormat/>
    <w:rsid w:val="00452551"/>
  </w:style>
  <w:style w:type="character" w:customStyle="1" w:styleId="ListLabel225">
    <w:name w:val="ListLabel 225"/>
    <w:uiPriority w:val="99"/>
    <w:qFormat/>
    <w:rsid w:val="00452551"/>
  </w:style>
  <w:style w:type="character" w:customStyle="1" w:styleId="ListLabel226">
    <w:name w:val="ListLabel 226"/>
    <w:uiPriority w:val="99"/>
    <w:qFormat/>
    <w:rsid w:val="00452551"/>
    <w:rPr>
      <w:b/>
      <w:sz w:val="20"/>
    </w:rPr>
  </w:style>
  <w:style w:type="character" w:customStyle="1" w:styleId="ListLabel227">
    <w:name w:val="ListLabel 227"/>
    <w:uiPriority w:val="99"/>
    <w:qFormat/>
    <w:rsid w:val="00452551"/>
  </w:style>
  <w:style w:type="character" w:customStyle="1" w:styleId="ListLabel228">
    <w:name w:val="ListLabel 228"/>
    <w:uiPriority w:val="99"/>
    <w:qFormat/>
    <w:rsid w:val="00452551"/>
  </w:style>
  <w:style w:type="character" w:customStyle="1" w:styleId="ListLabel229">
    <w:name w:val="ListLabel 229"/>
    <w:uiPriority w:val="99"/>
    <w:qFormat/>
    <w:rsid w:val="00452551"/>
  </w:style>
  <w:style w:type="character" w:customStyle="1" w:styleId="ListLabel230">
    <w:name w:val="ListLabel 230"/>
    <w:uiPriority w:val="99"/>
    <w:qFormat/>
    <w:rsid w:val="00452551"/>
  </w:style>
  <w:style w:type="character" w:customStyle="1" w:styleId="ListLabel231">
    <w:name w:val="ListLabel 231"/>
    <w:uiPriority w:val="99"/>
    <w:qFormat/>
    <w:rsid w:val="00452551"/>
  </w:style>
  <w:style w:type="character" w:customStyle="1" w:styleId="ListLabel232">
    <w:name w:val="ListLabel 232"/>
    <w:uiPriority w:val="99"/>
    <w:qFormat/>
    <w:rsid w:val="00452551"/>
  </w:style>
  <w:style w:type="character" w:customStyle="1" w:styleId="ListLabel233">
    <w:name w:val="ListLabel 233"/>
    <w:uiPriority w:val="99"/>
    <w:qFormat/>
    <w:rsid w:val="00452551"/>
  </w:style>
  <w:style w:type="character" w:customStyle="1" w:styleId="ListLabel234">
    <w:name w:val="ListLabel 234"/>
    <w:uiPriority w:val="99"/>
    <w:qFormat/>
    <w:rsid w:val="00452551"/>
  </w:style>
  <w:style w:type="character" w:customStyle="1" w:styleId="ListLabel235">
    <w:name w:val="ListLabel 235"/>
    <w:uiPriority w:val="99"/>
    <w:qFormat/>
    <w:rsid w:val="00452551"/>
    <w:rPr>
      <w:sz w:val="20"/>
    </w:rPr>
  </w:style>
  <w:style w:type="character" w:customStyle="1" w:styleId="ListLabel236">
    <w:name w:val="ListLabel 236"/>
    <w:uiPriority w:val="99"/>
    <w:qFormat/>
    <w:rsid w:val="00452551"/>
  </w:style>
  <w:style w:type="character" w:customStyle="1" w:styleId="ListLabel237">
    <w:name w:val="ListLabel 237"/>
    <w:uiPriority w:val="99"/>
    <w:qFormat/>
    <w:rsid w:val="00452551"/>
  </w:style>
  <w:style w:type="character" w:customStyle="1" w:styleId="ListLabel238">
    <w:name w:val="ListLabel 238"/>
    <w:uiPriority w:val="99"/>
    <w:qFormat/>
    <w:rsid w:val="00452551"/>
  </w:style>
  <w:style w:type="character" w:customStyle="1" w:styleId="ListLabel239">
    <w:name w:val="ListLabel 239"/>
    <w:uiPriority w:val="99"/>
    <w:qFormat/>
    <w:rsid w:val="00452551"/>
  </w:style>
  <w:style w:type="character" w:customStyle="1" w:styleId="ListLabel240">
    <w:name w:val="ListLabel 240"/>
    <w:uiPriority w:val="99"/>
    <w:qFormat/>
    <w:rsid w:val="00452551"/>
  </w:style>
  <w:style w:type="character" w:customStyle="1" w:styleId="ListLabel241">
    <w:name w:val="ListLabel 241"/>
    <w:uiPriority w:val="99"/>
    <w:qFormat/>
    <w:rsid w:val="00452551"/>
  </w:style>
  <w:style w:type="character" w:customStyle="1" w:styleId="ListLabel242">
    <w:name w:val="ListLabel 242"/>
    <w:uiPriority w:val="99"/>
    <w:qFormat/>
    <w:rsid w:val="00452551"/>
  </w:style>
  <w:style w:type="character" w:customStyle="1" w:styleId="ListLabel243">
    <w:name w:val="ListLabel 243"/>
    <w:uiPriority w:val="99"/>
    <w:qFormat/>
    <w:rsid w:val="00452551"/>
  </w:style>
  <w:style w:type="character" w:customStyle="1" w:styleId="ListLabel244">
    <w:name w:val="ListLabel 244"/>
    <w:uiPriority w:val="99"/>
    <w:qFormat/>
    <w:rsid w:val="00452551"/>
    <w:rPr>
      <w:sz w:val="20"/>
    </w:rPr>
  </w:style>
  <w:style w:type="character" w:customStyle="1" w:styleId="ListLabel245">
    <w:name w:val="ListLabel 245"/>
    <w:uiPriority w:val="99"/>
    <w:qFormat/>
    <w:rsid w:val="00452551"/>
  </w:style>
  <w:style w:type="character" w:customStyle="1" w:styleId="ListLabel246">
    <w:name w:val="ListLabel 246"/>
    <w:uiPriority w:val="99"/>
    <w:qFormat/>
    <w:rsid w:val="00452551"/>
  </w:style>
  <w:style w:type="character" w:customStyle="1" w:styleId="ListLabel247">
    <w:name w:val="ListLabel 247"/>
    <w:uiPriority w:val="99"/>
    <w:qFormat/>
    <w:rsid w:val="00452551"/>
  </w:style>
  <w:style w:type="character" w:customStyle="1" w:styleId="ListLabel248">
    <w:name w:val="ListLabel 248"/>
    <w:uiPriority w:val="99"/>
    <w:qFormat/>
    <w:rsid w:val="00452551"/>
  </w:style>
  <w:style w:type="character" w:customStyle="1" w:styleId="ListLabel249">
    <w:name w:val="ListLabel 249"/>
    <w:uiPriority w:val="99"/>
    <w:qFormat/>
    <w:rsid w:val="00452551"/>
  </w:style>
  <w:style w:type="character" w:customStyle="1" w:styleId="ListLabel250">
    <w:name w:val="ListLabel 250"/>
    <w:uiPriority w:val="99"/>
    <w:qFormat/>
    <w:rsid w:val="00452551"/>
  </w:style>
  <w:style w:type="character" w:customStyle="1" w:styleId="ListLabel251">
    <w:name w:val="ListLabel 251"/>
    <w:uiPriority w:val="99"/>
    <w:qFormat/>
    <w:rsid w:val="00452551"/>
  </w:style>
  <w:style w:type="character" w:customStyle="1" w:styleId="ListLabel252">
    <w:name w:val="ListLabel 252"/>
    <w:uiPriority w:val="99"/>
    <w:qFormat/>
    <w:rsid w:val="00452551"/>
  </w:style>
  <w:style w:type="character" w:customStyle="1" w:styleId="ListLabel253">
    <w:name w:val="ListLabel 253"/>
    <w:uiPriority w:val="99"/>
    <w:qFormat/>
    <w:rsid w:val="00452551"/>
    <w:rPr>
      <w:sz w:val="20"/>
    </w:rPr>
  </w:style>
  <w:style w:type="character" w:customStyle="1" w:styleId="ListLabel254">
    <w:name w:val="ListLabel 254"/>
    <w:uiPriority w:val="99"/>
    <w:qFormat/>
    <w:rsid w:val="00452551"/>
  </w:style>
  <w:style w:type="character" w:customStyle="1" w:styleId="ListLabel255">
    <w:name w:val="ListLabel 255"/>
    <w:uiPriority w:val="99"/>
    <w:qFormat/>
    <w:rsid w:val="00452551"/>
  </w:style>
  <w:style w:type="character" w:customStyle="1" w:styleId="ListLabel256">
    <w:name w:val="ListLabel 256"/>
    <w:uiPriority w:val="99"/>
    <w:qFormat/>
    <w:rsid w:val="00452551"/>
  </w:style>
  <w:style w:type="character" w:customStyle="1" w:styleId="ListLabel257">
    <w:name w:val="ListLabel 257"/>
    <w:uiPriority w:val="99"/>
    <w:qFormat/>
    <w:rsid w:val="00452551"/>
  </w:style>
  <w:style w:type="character" w:customStyle="1" w:styleId="ListLabel258">
    <w:name w:val="ListLabel 258"/>
    <w:uiPriority w:val="99"/>
    <w:qFormat/>
    <w:rsid w:val="00452551"/>
  </w:style>
  <w:style w:type="character" w:customStyle="1" w:styleId="ListLabel259">
    <w:name w:val="ListLabel 259"/>
    <w:uiPriority w:val="99"/>
    <w:qFormat/>
    <w:rsid w:val="00452551"/>
  </w:style>
  <w:style w:type="character" w:customStyle="1" w:styleId="ListLabel260">
    <w:name w:val="ListLabel 260"/>
    <w:uiPriority w:val="99"/>
    <w:qFormat/>
    <w:rsid w:val="00452551"/>
  </w:style>
  <w:style w:type="character" w:customStyle="1" w:styleId="ListLabel261">
    <w:name w:val="ListLabel 261"/>
    <w:uiPriority w:val="99"/>
    <w:qFormat/>
    <w:rsid w:val="00452551"/>
  </w:style>
  <w:style w:type="character" w:customStyle="1" w:styleId="ListLabel262">
    <w:name w:val="ListLabel 262"/>
    <w:uiPriority w:val="99"/>
    <w:qFormat/>
    <w:rsid w:val="00452551"/>
    <w:rPr>
      <w:sz w:val="20"/>
    </w:rPr>
  </w:style>
  <w:style w:type="character" w:customStyle="1" w:styleId="ListLabel263">
    <w:name w:val="ListLabel 263"/>
    <w:uiPriority w:val="99"/>
    <w:qFormat/>
    <w:rsid w:val="00452551"/>
  </w:style>
  <w:style w:type="character" w:customStyle="1" w:styleId="ListLabel264">
    <w:name w:val="ListLabel 264"/>
    <w:uiPriority w:val="99"/>
    <w:qFormat/>
    <w:rsid w:val="00452551"/>
  </w:style>
  <w:style w:type="character" w:customStyle="1" w:styleId="ListLabel265">
    <w:name w:val="ListLabel 265"/>
    <w:uiPriority w:val="99"/>
    <w:qFormat/>
    <w:rsid w:val="00452551"/>
  </w:style>
  <w:style w:type="character" w:customStyle="1" w:styleId="ListLabel266">
    <w:name w:val="ListLabel 266"/>
    <w:uiPriority w:val="99"/>
    <w:qFormat/>
    <w:rsid w:val="00452551"/>
  </w:style>
  <w:style w:type="character" w:customStyle="1" w:styleId="ListLabel267">
    <w:name w:val="ListLabel 267"/>
    <w:uiPriority w:val="99"/>
    <w:qFormat/>
    <w:rsid w:val="00452551"/>
  </w:style>
  <w:style w:type="character" w:customStyle="1" w:styleId="ListLabel268">
    <w:name w:val="ListLabel 268"/>
    <w:uiPriority w:val="99"/>
    <w:qFormat/>
    <w:rsid w:val="00452551"/>
  </w:style>
  <w:style w:type="character" w:customStyle="1" w:styleId="ListLabel269">
    <w:name w:val="ListLabel 269"/>
    <w:uiPriority w:val="99"/>
    <w:qFormat/>
    <w:rsid w:val="00452551"/>
  </w:style>
  <w:style w:type="character" w:customStyle="1" w:styleId="ListLabel270">
    <w:name w:val="ListLabel 270"/>
    <w:uiPriority w:val="99"/>
    <w:qFormat/>
    <w:rsid w:val="00452551"/>
  </w:style>
  <w:style w:type="character" w:customStyle="1" w:styleId="ListLabel271">
    <w:name w:val="ListLabel 271"/>
    <w:uiPriority w:val="99"/>
    <w:qFormat/>
    <w:rsid w:val="00452551"/>
    <w:rPr>
      <w:sz w:val="20"/>
    </w:rPr>
  </w:style>
  <w:style w:type="character" w:customStyle="1" w:styleId="ListLabel272">
    <w:name w:val="ListLabel 272"/>
    <w:uiPriority w:val="99"/>
    <w:qFormat/>
    <w:rsid w:val="00452551"/>
  </w:style>
  <w:style w:type="character" w:customStyle="1" w:styleId="ListLabel273">
    <w:name w:val="ListLabel 273"/>
    <w:uiPriority w:val="99"/>
    <w:qFormat/>
    <w:rsid w:val="00452551"/>
  </w:style>
  <w:style w:type="character" w:customStyle="1" w:styleId="ListLabel274">
    <w:name w:val="ListLabel 274"/>
    <w:uiPriority w:val="99"/>
    <w:qFormat/>
    <w:rsid w:val="00452551"/>
  </w:style>
  <w:style w:type="character" w:customStyle="1" w:styleId="ListLabel275">
    <w:name w:val="ListLabel 275"/>
    <w:uiPriority w:val="99"/>
    <w:qFormat/>
    <w:rsid w:val="00452551"/>
  </w:style>
  <w:style w:type="character" w:customStyle="1" w:styleId="ListLabel276">
    <w:name w:val="ListLabel 276"/>
    <w:uiPriority w:val="99"/>
    <w:qFormat/>
    <w:rsid w:val="00452551"/>
  </w:style>
  <w:style w:type="character" w:customStyle="1" w:styleId="ListLabel277">
    <w:name w:val="ListLabel 277"/>
    <w:uiPriority w:val="99"/>
    <w:qFormat/>
    <w:rsid w:val="00452551"/>
  </w:style>
  <w:style w:type="character" w:customStyle="1" w:styleId="ListLabel278">
    <w:name w:val="ListLabel 278"/>
    <w:uiPriority w:val="99"/>
    <w:qFormat/>
    <w:rsid w:val="00452551"/>
  </w:style>
  <w:style w:type="character" w:customStyle="1" w:styleId="ListLabel279">
    <w:name w:val="ListLabel 279"/>
    <w:uiPriority w:val="99"/>
    <w:qFormat/>
    <w:rsid w:val="00452551"/>
  </w:style>
  <w:style w:type="character" w:customStyle="1" w:styleId="ListLabel280">
    <w:name w:val="ListLabel 280"/>
    <w:uiPriority w:val="99"/>
    <w:qFormat/>
    <w:rsid w:val="00452551"/>
    <w:rPr>
      <w:sz w:val="20"/>
    </w:rPr>
  </w:style>
  <w:style w:type="character" w:customStyle="1" w:styleId="ListLabel281">
    <w:name w:val="ListLabel 281"/>
    <w:uiPriority w:val="99"/>
    <w:qFormat/>
    <w:rsid w:val="00452551"/>
  </w:style>
  <w:style w:type="character" w:customStyle="1" w:styleId="ListLabel282">
    <w:name w:val="ListLabel 282"/>
    <w:uiPriority w:val="99"/>
    <w:qFormat/>
    <w:rsid w:val="00452551"/>
  </w:style>
  <w:style w:type="character" w:customStyle="1" w:styleId="ListLabel283">
    <w:name w:val="ListLabel 283"/>
    <w:uiPriority w:val="99"/>
    <w:qFormat/>
    <w:rsid w:val="00452551"/>
  </w:style>
  <w:style w:type="character" w:customStyle="1" w:styleId="ListLabel284">
    <w:name w:val="ListLabel 284"/>
    <w:uiPriority w:val="99"/>
    <w:qFormat/>
    <w:rsid w:val="00452551"/>
  </w:style>
  <w:style w:type="character" w:customStyle="1" w:styleId="ListLabel285">
    <w:name w:val="ListLabel 285"/>
    <w:uiPriority w:val="99"/>
    <w:qFormat/>
    <w:rsid w:val="00452551"/>
  </w:style>
  <w:style w:type="character" w:customStyle="1" w:styleId="ListLabel286">
    <w:name w:val="ListLabel 286"/>
    <w:uiPriority w:val="99"/>
    <w:qFormat/>
    <w:rsid w:val="00452551"/>
  </w:style>
  <w:style w:type="character" w:customStyle="1" w:styleId="ListLabel287">
    <w:name w:val="ListLabel 287"/>
    <w:uiPriority w:val="99"/>
    <w:qFormat/>
    <w:rsid w:val="00452551"/>
  </w:style>
  <w:style w:type="character" w:customStyle="1" w:styleId="ListLabel288">
    <w:name w:val="ListLabel 288"/>
    <w:uiPriority w:val="99"/>
    <w:qFormat/>
    <w:rsid w:val="00452551"/>
  </w:style>
  <w:style w:type="character" w:customStyle="1" w:styleId="ListLabel289">
    <w:name w:val="ListLabel 289"/>
    <w:uiPriority w:val="99"/>
    <w:qFormat/>
    <w:rsid w:val="00452551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52551"/>
  </w:style>
  <w:style w:type="character" w:customStyle="1" w:styleId="ListLabel291">
    <w:name w:val="ListLabel 291"/>
    <w:uiPriority w:val="99"/>
    <w:qFormat/>
    <w:rsid w:val="00452551"/>
  </w:style>
  <w:style w:type="character" w:customStyle="1" w:styleId="ListLabel292">
    <w:name w:val="ListLabel 292"/>
    <w:uiPriority w:val="99"/>
    <w:qFormat/>
    <w:rsid w:val="00452551"/>
  </w:style>
  <w:style w:type="character" w:customStyle="1" w:styleId="ListLabel293">
    <w:name w:val="ListLabel 293"/>
    <w:uiPriority w:val="99"/>
    <w:qFormat/>
    <w:rsid w:val="00452551"/>
  </w:style>
  <w:style w:type="character" w:customStyle="1" w:styleId="ListLabel294">
    <w:name w:val="ListLabel 294"/>
    <w:uiPriority w:val="99"/>
    <w:qFormat/>
    <w:rsid w:val="00452551"/>
  </w:style>
  <w:style w:type="character" w:customStyle="1" w:styleId="ListLabel295">
    <w:name w:val="ListLabel 295"/>
    <w:uiPriority w:val="99"/>
    <w:qFormat/>
    <w:rsid w:val="00452551"/>
  </w:style>
  <w:style w:type="character" w:customStyle="1" w:styleId="ListLabel296">
    <w:name w:val="ListLabel 296"/>
    <w:uiPriority w:val="99"/>
    <w:qFormat/>
    <w:rsid w:val="00452551"/>
  </w:style>
  <w:style w:type="character" w:customStyle="1" w:styleId="ListLabel297">
    <w:name w:val="ListLabel 297"/>
    <w:uiPriority w:val="99"/>
    <w:qFormat/>
    <w:rsid w:val="00452551"/>
  </w:style>
  <w:style w:type="character" w:customStyle="1" w:styleId="ListLabel298">
    <w:name w:val="ListLabel 298"/>
    <w:uiPriority w:val="99"/>
    <w:qFormat/>
    <w:rsid w:val="00452551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52551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52551"/>
    <w:rPr>
      <w:b/>
    </w:rPr>
  </w:style>
  <w:style w:type="character" w:customStyle="1" w:styleId="ListLabel299">
    <w:name w:val="ListLabel 299"/>
    <w:uiPriority w:val="99"/>
    <w:qFormat/>
    <w:rsid w:val="00452551"/>
    <w:rPr>
      <w:sz w:val="20"/>
    </w:rPr>
  </w:style>
  <w:style w:type="character" w:customStyle="1" w:styleId="ListLabel300">
    <w:name w:val="ListLabel 300"/>
    <w:uiPriority w:val="99"/>
    <w:qFormat/>
    <w:rsid w:val="00452551"/>
  </w:style>
  <w:style w:type="character" w:customStyle="1" w:styleId="ListLabel301">
    <w:name w:val="ListLabel 301"/>
    <w:uiPriority w:val="99"/>
    <w:qFormat/>
    <w:rsid w:val="00452551"/>
  </w:style>
  <w:style w:type="character" w:customStyle="1" w:styleId="ListLabel302">
    <w:name w:val="ListLabel 302"/>
    <w:uiPriority w:val="99"/>
    <w:qFormat/>
    <w:rsid w:val="00452551"/>
  </w:style>
  <w:style w:type="character" w:customStyle="1" w:styleId="ListLabel303">
    <w:name w:val="ListLabel 303"/>
    <w:uiPriority w:val="99"/>
    <w:qFormat/>
    <w:rsid w:val="00452551"/>
  </w:style>
  <w:style w:type="character" w:customStyle="1" w:styleId="ListLabel304">
    <w:name w:val="ListLabel 304"/>
    <w:uiPriority w:val="99"/>
    <w:qFormat/>
    <w:rsid w:val="00452551"/>
  </w:style>
  <w:style w:type="character" w:customStyle="1" w:styleId="ListLabel305">
    <w:name w:val="ListLabel 305"/>
    <w:uiPriority w:val="99"/>
    <w:qFormat/>
    <w:rsid w:val="00452551"/>
  </w:style>
  <w:style w:type="character" w:customStyle="1" w:styleId="ListLabel306">
    <w:name w:val="ListLabel 306"/>
    <w:uiPriority w:val="99"/>
    <w:qFormat/>
    <w:rsid w:val="00452551"/>
  </w:style>
  <w:style w:type="character" w:customStyle="1" w:styleId="ListLabel307">
    <w:name w:val="ListLabel 307"/>
    <w:uiPriority w:val="99"/>
    <w:qFormat/>
    <w:rsid w:val="00452551"/>
  </w:style>
  <w:style w:type="character" w:customStyle="1" w:styleId="ListLabel308">
    <w:name w:val="ListLabel 308"/>
    <w:uiPriority w:val="99"/>
    <w:qFormat/>
    <w:rsid w:val="00452551"/>
    <w:rPr>
      <w:sz w:val="20"/>
    </w:rPr>
  </w:style>
  <w:style w:type="character" w:customStyle="1" w:styleId="ListLabel309">
    <w:name w:val="ListLabel 309"/>
    <w:uiPriority w:val="99"/>
    <w:qFormat/>
    <w:rsid w:val="00452551"/>
    <w:rPr>
      <w:sz w:val="20"/>
    </w:rPr>
  </w:style>
  <w:style w:type="character" w:customStyle="1" w:styleId="ListLabel310">
    <w:name w:val="ListLabel 310"/>
    <w:uiPriority w:val="99"/>
    <w:qFormat/>
    <w:rsid w:val="00452551"/>
  </w:style>
  <w:style w:type="character" w:customStyle="1" w:styleId="ListLabel311">
    <w:name w:val="ListLabel 311"/>
    <w:uiPriority w:val="99"/>
    <w:qFormat/>
    <w:rsid w:val="00452551"/>
  </w:style>
  <w:style w:type="character" w:customStyle="1" w:styleId="ListLabel312">
    <w:name w:val="ListLabel 312"/>
    <w:uiPriority w:val="99"/>
    <w:qFormat/>
    <w:rsid w:val="00452551"/>
  </w:style>
  <w:style w:type="character" w:customStyle="1" w:styleId="ListLabel313">
    <w:name w:val="ListLabel 313"/>
    <w:uiPriority w:val="99"/>
    <w:qFormat/>
    <w:rsid w:val="00452551"/>
  </w:style>
  <w:style w:type="character" w:customStyle="1" w:styleId="ListLabel314">
    <w:name w:val="ListLabel 314"/>
    <w:uiPriority w:val="99"/>
    <w:qFormat/>
    <w:rsid w:val="00452551"/>
  </w:style>
  <w:style w:type="character" w:customStyle="1" w:styleId="ListLabel315">
    <w:name w:val="ListLabel 315"/>
    <w:uiPriority w:val="99"/>
    <w:qFormat/>
    <w:rsid w:val="00452551"/>
  </w:style>
  <w:style w:type="character" w:customStyle="1" w:styleId="ListLabel316">
    <w:name w:val="ListLabel 316"/>
    <w:uiPriority w:val="99"/>
    <w:qFormat/>
    <w:rsid w:val="00452551"/>
  </w:style>
  <w:style w:type="character" w:customStyle="1" w:styleId="ListLabel317">
    <w:name w:val="ListLabel 317"/>
    <w:uiPriority w:val="99"/>
    <w:qFormat/>
    <w:rsid w:val="00452551"/>
  </w:style>
  <w:style w:type="character" w:customStyle="1" w:styleId="ListLabel318">
    <w:name w:val="ListLabel 318"/>
    <w:uiPriority w:val="99"/>
    <w:qFormat/>
    <w:rsid w:val="00452551"/>
    <w:rPr>
      <w:sz w:val="20"/>
    </w:rPr>
  </w:style>
  <w:style w:type="character" w:customStyle="1" w:styleId="ListLabel319">
    <w:name w:val="ListLabel 319"/>
    <w:uiPriority w:val="99"/>
    <w:qFormat/>
    <w:rsid w:val="00452551"/>
  </w:style>
  <w:style w:type="character" w:customStyle="1" w:styleId="ListLabel320">
    <w:name w:val="ListLabel 320"/>
    <w:uiPriority w:val="99"/>
    <w:qFormat/>
    <w:rsid w:val="00452551"/>
  </w:style>
  <w:style w:type="character" w:customStyle="1" w:styleId="ListLabel321">
    <w:name w:val="ListLabel 321"/>
    <w:uiPriority w:val="99"/>
    <w:qFormat/>
    <w:rsid w:val="00452551"/>
  </w:style>
  <w:style w:type="character" w:customStyle="1" w:styleId="ListLabel322">
    <w:name w:val="ListLabel 322"/>
    <w:uiPriority w:val="99"/>
    <w:qFormat/>
    <w:rsid w:val="00452551"/>
  </w:style>
  <w:style w:type="character" w:customStyle="1" w:styleId="ListLabel323">
    <w:name w:val="ListLabel 323"/>
    <w:uiPriority w:val="99"/>
    <w:qFormat/>
    <w:rsid w:val="00452551"/>
  </w:style>
  <w:style w:type="character" w:customStyle="1" w:styleId="ListLabel324">
    <w:name w:val="ListLabel 324"/>
    <w:uiPriority w:val="99"/>
    <w:qFormat/>
    <w:rsid w:val="00452551"/>
  </w:style>
  <w:style w:type="character" w:customStyle="1" w:styleId="ListLabel325">
    <w:name w:val="ListLabel 325"/>
    <w:uiPriority w:val="99"/>
    <w:qFormat/>
    <w:rsid w:val="00452551"/>
  </w:style>
  <w:style w:type="character" w:customStyle="1" w:styleId="ListLabel326">
    <w:name w:val="ListLabel 326"/>
    <w:uiPriority w:val="99"/>
    <w:qFormat/>
    <w:rsid w:val="00452551"/>
  </w:style>
  <w:style w:type="character" w:customStyle="1" w:styleId="ListLabel327">
    <w:name w:val="ListLabel 327"/>
    <w:uiPriority w:val="99"/>
    <w:qFormat/>
    <w:rsid w:val="00452551"/>
    <w:rPr>
      <w:b/>
      <w:sz w:val="20"/>
    </w:rPr>
  </w:style>
  <w:style w:type="character" w:customStyle="1" w:styleId="ListLabel328">
    <w:name w:val="ListLabel 328"/>
    <w:uiPriority w:val="99"/>
    <w:qFormat/>
    <w:rsid w:val="00452551"/>
  </w:style>
  <w:style w:type="character" w:customStyle="1" w:styleId="ListLabel329">
    <w:name w:val="ListLabel 329"/>
    <w:uiPriority w:val="99"/>
    <w:qFormat/>
    <w:rsid w:val="00452551"/>
  </w:style>
  <w:style w:type="character" w:customStyle="1" w:styleId="ListLabel330">
    <w:name w:val="ListLabel 330"/>
    <w:uiPriority w:val="99"/>
    <w:qFormat/>
    <w:rsid w:val="00452551"/>
  </w:style>
  <w:style w:type="character" w:customStyle="1" w:styleId="ListLabel331">
    <w:name w:val="ListLabel 331"/>
    <w:uiPriority w:val="99"/>
    <w:qFormat/>
    <w:rsid w:val="00452551"/>
  </w:style>
  <w:style w:type="character" w:customStyle="1" w:styleId="ListLabel332">
    <w:name w:val="ListLabel 332"/>
    <w:uiPriority w:val="99"/>
    <w:qFormat/>
    <w:rsid w:val="00452551"/>
  </w:style>
  <w:style w:type="character" w:customStyle="1" w:styleId="ListLabel333">
    <w:name w:val="ListLabel 333"/>
    <w:uiPriority w:val="99"/>
    <w:qFormat/>
    <w:rsid w:val="00452551"/>
  </w:style>
  <w:style w:type="character" w:customStyle="1" w:styleId="ListLabel334">
    <w:name w:val="ListLabel 334"/>
    <w:uiPriority w:val="99"/>
    <w:qFormat/>
    <w:rsid w:val="00452551"/>
  </w:style>
  <w:style w:type="character" w:customStyle="1" w:styleId="ListLabel335">
    <w:name w:val="ListLabel 335"/>
    <w:uiPriority w:val="99"/>
    <w:qFormat/>
    <w:rsid w:val="00452551"/>
  </w:style>
  <w:style w:type="character" w:customStyle="1" w:styleId="ListLabel336">
    <w:name w:val="ListLabel 336"/>
    <w:uiPriority w:val="99"/>
    <w:qFormat/>
    <w:rsid w:val="00452551"/>
    <w:rPr>
      <w:sz w:val="20"/>
    </w:rPr>
  </w:style>
  <w:style w:type="character" w:customStyle="1" w:styleId="ListLabel337">
    <w:name w:val="ListLabel 337"/>
    <w:uiPriority w:val="99"/>
    <w:qFormat/>
    <w:rsid w:val="00452551"/>
  </w:style>
  <w:style w:type="character" w:customStyle="1" w:styleId="ListLabel338">
    <w:name w:val="ListLabel 338"/>
    <w:uiPriority w:val="99"/>
    <w:qFormat/>
    <w:rsid w:val="00452551"/>
  </w:style>
  <w:style w:type="character" w:customStyle="1" w:styleId="ListLabel339">
    <w:name w:val="ListLabel 339"/>
    <w:uiPriority w:val="99"/>
    <w:qFormat/>
    <w:rsid w:val="00452551"/>
  </w:style>
  <w:style w:type="character" w:customStyle="1" w:styleId="ListLabel340">
    <w:name w:val="ListLabel 340"/>
    <w:uiPriority w:val="99"/>
    <w:qFormat/>
    <w:rsid w:val="00452551"/>
  </w:style>
  <w:style w:type="character" w:customStyle="1" w:styleId="ListLabel341">
    <w:name w:val="ListLabel 341"/>
    <w:uiPriority w:val="99"/>
    <w:qFormat/>
    <w:rsid w:val="00452551"/>
  </w:style>
  <w:style w:type="character" w:customStyle="1" w:styleId="ListLabel342">
    <w:name w:val="ListLabel 342"/>
    <w:uiPriority w:val="99"/>
    <w:qFormat/>
    <w:rsid w:val="00452551"/>
  </w:style>
  <w:style w:type="character" w:customStyle="1" w:styleId="ListLabel343">
    <w:name w:val="ListLabel 343"/>
    <w:uiPriority w:val="99"/>
    <w:qFormat/>
    <w:rsid w:val="00452551"/>
  </w:style>
  <w:style w:type="character" w:customStyle="1" w:styleId="ListLabel344">
    <w:name w:val="ListLabel 344"/>
    <w:uiPriority w:val="99"/>
    <w:qFormat/>
    <w:rsid w:val="00452551"/>
  </w:style>
  <w:style w:type="character" w:customStyle="1" w:styleId="ListLabel345">
    <w:name w:val="ListLabel 345"/>
    <w:uiPriority w:val="99"/>
    <w:qFormat/>
    <w:rsid w:val="00452551"/>
    <w:rPr>
      <w:sz w:val="20"/>
    </w:rPr>
  </w:style>
  <w:style w:type="character" w:customStyle="1" w:styleId="ListLabel346">
    <w:name w:val="ListLabel 346"/>
    <w:uiPriority w:val="99"/>
    <w:qFormat/>
    <w:rsid w:val="00452551"/>
  </w:style>
  <w:style w:type="character" w:customStyle="1" w:styleId="ListLabel347">
    <w:name w:val="ListLabel 347"/>
    <w:uiPriority w:val="99"/>
    <w:qFormat/>
    <w:rsid w:val="00452551"/>
  </w:style>
  <w:style w:type="character" w:customStyle="1" w:styleId="ListLabel348">
    <w:name w:val="ListLabel 348"/>
    <w:uiPriority w:val="99"/>
    <w:qFormat/>
    <w:rsid w:val="00452551"/>
  </w:style>
  <w:style w:type="character" w:customStyle="1" w:styleId="ListLabel349">
    <w:name w:val="ListLabel 349"/>
    <w:uiPriority w:val="99"/>
    <w:qFormat/>
    <w:rsid w:val="00452551"/>
  </w:style>
  <w:style w:type="character" w:customStyle="1" w:styleId="ListLabel350">
    <w:name w:val="ListLabel 350"/>
    <w:uiPriority w:val="99"/>
    <w:qFormat/>
    <w:rsid w:val="00452551"/>
  </w:style>
  <w:style w:type="character" w:customStyle="1" w:styleId="ListLabel351">
    <w:name w:val="ListLabel 351"/>
    <w:uiPriority w:val="99"/>
    <w:qFormat/>
    <w:rsid w:val="00452551"/>
  </w:style>
  <w:style w:type="character" w:customStyle="1" w:styleId="ListLabel352">
    <w:name w:val="ListLabel 352"/>
    <w:uiPriority w:val="99"/>
    <w:qFormat/>
    <w:rsid w:val="00452551"/>
  </w:style>
  <w:style w:type="character" w:customStyle="1" w:styleId="ListLabel353">
    <w:name w:val="ListLabel 353"/>
    <w:uiPriority w:val="99"/>
    <w:qFormat/>
    <w:rsid w:val="00452551"/>
  </w:style>
  <w:style w:type="character" w:customStyle="1" w:styleId="ListLabel354">
    <w:name w:val="ListLabel 354"/>
    <w:uiPriority w:val="99"/>
    <w:qFormat/>
    <w:rsid w:val="00452551"/>
    <w:rPr>
      <w:sz w:val="20"/>
    </w:rPr>
  </w:style>
  <w:style w:type="character" w:customStyle="1" w:styleId="ListLabel355">
    <w:name w:val="ListLabel 355"/>
    <w:uiPriority w:val="99"/>
    <w:qFormat/>
    <w:rsid w:val="00452551"/>
  </w:style>
  <w:style w:type="character" w:customStyle="1" w:styleId="ListLabel356">
    <w:name w:val="ListLabel 356"/>
    <w:uiPriority w:val="99"/>
    <w:qFormat/>
    <w:rsid w:val="00452551"/>
  </w:style>
  <w:style w:type="character" w:customStyle="1" w:styleId="ListLabel357">
    <w:name w:val="ListLabel 357"/>
    <w:uiPriority w:val="99"/>
    <w:qFormat/>
    <w:rsid w:val="00452551"/>
  </w:style>
  <w:style w:type="character" w:customStyle="1" w:styleId="ListLabel358">
    <w:name w:val="ListLabel 358"/>
    <w:uiPriority w:val="99"/>
    <w:qFormat/>
    <w:rsid w:val="00452551"/>
  </w:style>
  <w:style w:type="character" w:customStyle="1" w:styleId="ListLabel359">
    <w:name w:val="ListLabel 359"/>
    <w:uiPriority w:val="99"/>
    <w:qFormat/>
    <w:rsid w:val="00452551"/>
  </w:style>
  <w:style w:type="character" w:customStyle="1" w:styleId="ListLabel360">
    <w:name w:val="ListLabel 360"/>
    <w:uiPriority w:val="99"/>
    <w:qFormat/>
    <w:rsid w:val="00452551"/>
  </w:style>
  <w:style w:type="character" w:customStyle="1" w:styleId="ListLabel361">
    <w:name w:val="ListLabel 361"/>
    <w:uiPriority w:val="99"/>
    <w:qFormat/>
    <w:rsid w:val="00452551"/>
  </w:style>
  <w:style w:type="character" w:customStyle="1" w:styleId="ListLabel362">
    <w:name w:val="ListLabel 362"/>
    <w:uiPriority w:val="99"/>
    <w:qFormat/>
    <w:rsid w:val="00452551"/>
  </w:style>
  <w:style w:type="character" w:customStyle="1" w:styleId="ListLabel363">
    <w:name w:val="ListLabel 363"/>
    <w:uiPriority w:val="99"/>
    <w:qFormat/>
    <w:rsid w:val="00452551"/>
    <w:rPr>
      <w:sz w:val="20"/>
    </w:rPr>
  </w:style>
  <w:style w:type="character" w:customStyle="1" w:styleId="ListLabel364">
    <w:name w:val="ListLabel 364"/>
    <w:uiPriority w:val="99"/>
    <w:qFormat/>
    <w:rsid w:val="00452551"/>
  </w:style>
  <w:style w:type="character" w:customStyle="1" w:styleId="ListLabel365">
    <w:name w:val="ListLabel 365"/>
    <w:uiPriority w:val="99"/>
    <w:qFormat/>
    <w:rsid w:val="00452551"/>
  </w:style>
  <w:style w:type="character" w:customStyle="1" w:styleId="ListLabel366">
    <w:name w:val="ListLabel 366"/>
    <w:uiPriority w:val="99"/>
    <w:qFormat/>
    <w:rsid w:val="00452551"/>
  </w:style>
  <w:style w:type="character" w:customStyle="1" w:styleId="ListLabel367">
    <w:name w:val="ListLabel 367"/>
    <w:uiPriority w:val="99"/>
    <w:qFormat/>
    <w:rsid w:val="00452551"/>
  </w:style>
  <w:style w:type="character" w:customStyle="1" w:styleId="ListLabel368">
    <w:name w:val="ListLabel 368"/>
    <w:uiPriority w:val="99"/>
    <w:qFormat/>
    <w:rsid w:val="00452551"/>
  </w:style>
  <w:style w:type="character" w:customStyle="1" w:styleId="ListLabel369">
    <w:name w:val="ListLabel 369"/>
    <w:uiPriority w:val="99"/>
    <w:qFormat/>
    <w:rsid w:val="00452551"/>
  </w:style>
  <w:style w:type="character" w:customStyle="1" w:styleId="ListLabel370">
    <w:name w:val="ListLabel 370"/>
    <w:uiPriority w:val="99"/>
    <w:qFormat/>
    <w:rsid w:val="00452551"/>
  </w:style>
  <w:style w:type="character" w:customStyle="1" w:styleId="ListLabel371">
    <w:name w:val="ListLabel 371"/>
    <w:uiPriority w:val="99"/>
    <w:qFormat/>
    <w:rsid w:val="00452551"/>
  </w:style>
  <w:style w:type="character" w:customStyle="1" w:styleId="ListLabel372">
    <w:name w:val="ListLabel 372"/>
    <w:uiPriority w:val="99"/>
    <w:qFormat/>
    <w:rsid w:val="00452551"/>
    <w:rPr>
      <w:sz w:val="20"/>
    </w:rPr>
  </w:style>
  <w:style w:type="character" w:customStyle="1" w:styleId="ListLabel373">
    <w:name w:val="ListLabel 373"/>
    <w:uiPriority w:val="99"/>
    <w:qFormat/>
    <w:rsid w:val="00452551"/>
  </w:style>
  <w:style w:type="character" w:customStyle="1" w:styleId="ListLabel374">
    <w:name w:val="ListLabel 374"/>
    <w:uiPriority w:val="99"/>
    <w:qFormat/>
    <w:rsid w:val="00452551"/>
  </w:style>
  <w:style w:type="character" w:customStyle="1" w:styleId="ListLabel375">
    <w:name w:val="ListLabel 375"/>
    <w:uiPriority w:val="99"/>
    <w:qFormat/>
    <w:rsid w:val="00452551"/>
  </w:style>
  <w:style w:type="character" w:customStyle="1" w:styleId="ListLabel376">
    <w:name w:val="ListLabel 376"/>
    <w:uiPriority w:val="99"/>
    <w:qFormat/>
    <w:rsid w:val="00452551"/>
  </w:style>
  <w:style w:type="character" w:customStyle="1" w:styleId="ListLabel377">
    <w:name w:val="ListLabel 377"/>
    <w:uiPriority w:val="99"/>
    <w:qFormat/>
    <w:rsid w:val="00452551"/>
  </w:style>
  <w:style w:type="character" w:customStyle="1" w:styleId="ListLabel378">
    <w:name w:val="ListLabel 378"/>
    <w:uiPriority w:val="99"/>
    <w:qFormat/>
    <w:rsid w:val="00452551"/>
  </w:style>
  <w:style w:type="character" w:customStyle="1" w:styleId="ListLabel379">
    <w:name w:val="ListLabel 379"/>
    <w:uiPriority w:val="99"/>
    <w:qFormat/>
    <w:rsid w:val="00452551"/>
  </w:style>
  <w:style w:type="character" w:customStyle="1" w:styleId="ListLabel380">
    <w:name w:val="ListLabel 380"/>
    <w:uiPriority w:val="99"/>
    <w:qFormat/>
    <w:rsid w:val="00452551"/>
  </w:style>
  <w:style w:type="character" w:customStyle="1" w:styleId="ListLabel381">
    <w:name w:val="ListLabel 381"/>
    <w:uiPriority w:val="99"/>
    <w:qFormat/>
    <w:rsid w:val="00452551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52551"/>
  </w:style>
  <w:style w:type="character" w:customStyle="1" w:styleId="ListLabel383">
    <w:name w:val="ListLabel 383"/>
    <w:uiPriority w:val="99"/>
    <w:qFormat/>
    <w:rsid w:val="00452551"/>
  </w:style>
  <w:style w:type="character" w:customStyle="1" w:styleId="ListLabel384">
    <w:name w:val="ListLabel 384"/>
    <w:uiPriority w:val="99"/>
    <w:qFormat/>
    <w:rsid w:val="00452551"/>
  </w:style>
  <w:style w:type="character" w:customStyle="1" w:styleId="ListLabel385">
    <w:name w:val="ListLabel 385"/>
    <w:uiPriority w:val="99"/>
    <w:qFormat/>
    <w:rsid w:val="00452551"/>
  </w:style>
  <w:style w:type="character" w:customStyle="1" w:styleId="ListLabel386">
    <w:name w:val="ListLabel 386"/>
    <w:uiPriority w:val="99"/>
    <w:qFormat/>
    <w:rsid w:val="00452551"/>
  </w:style>
  <w:style w:type="character" w:customStyle="1" w:styleId="ListLabel387">
    <w:name w:val="ListLabel 387"/>
    <w:uiPriority w:val="99"/>
    <w:qFormat/>
    <w:rsid w:val="00452551"/>
  </w:style>
  <w:style w:type="character" w:customStyle="1" w:styleId="ListLabel388">
    <w:name w:val="ListLabel 388"/>
    <w:uiPriority w:val="99"/>
    <w:qFormat/>
    <w:rsid w:val="00452551"/>
  </w:style>
  <w:style w:type="character" w:customStyle="1" w:styleId="ListLabel389">
    <w:name w:val="ListLabel 389"/>
    <w:uiPriority w:val="99"/>
    <w:qFormat/>
    <w:rsid w:val="00452551"/>
  </w:style>
  <w:style w:type="character" w:customStyle="1" w:styleId="ListLabel390">
    <w:name w:val="ListLabel 390"/>
    <w:uiPriority w:val="99"/>
    <w:qFormat/>
    <w:rsid w:val="00452551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52551"/>
  </w:style>
  <w:style w:type="character" w:customStyle="1" w:styleId="ListLabel392">
    <w:name w:val="ListLabel 392"/>
    <w:uiPriority w:val="99"/>
    <w:qFormat/>
    <w:rsid w:val="00452551"/>
  </w:style>
  <w:style w:type="character" w:customStyle="1" w:styleId="ListLabel393">
    <w:name w:val="ListLabel 393"/>
    <w:uiPriority w:val="99"/>
    <w:qFormat/>
    <w:rsid w:val="00452551"/>
  </w:style>
  <w:style w:type="character" w:customStyle="1" w:styleId="ListLabel394">
    <w:name w:val="ListLabel 394"/>
    <w:uiPriority w:val="99"/>
    <w:qFormat/>
    <w:rsid w:val="00452551"/>
  </w:style>
  <w:style w:type="character" w:customStyle="1" w:styleId="ListLabel395">
    <w:name w:val="ListLabel 395"/>
    <w:uiPriority w:val="99"/>
    <w:qFormat/>
    <w:rsid w:val="00452551"/>
  </w:style>
  <w:style w:type="character" w:customStyle="1" w:styleId="ListLabel396">
    <w:name w:val="ListLabel 396"/>
    <w:uiPriority w:val="99"/>
    <w:qFormat/>
    <w:rsid w:val="00452551"/>
  </w:style>
  <w:style w:type="character" w:customStyle="1" w:styleId="ListLabel397">
    <w:name w:val="ListLabel 397"/>
    <w:uiPriority w:val="99"/>
    <w:qFormat/>
    <w:rsid w:val="00452551"/>
  </w:style>
  <w:style w:type="character" w:customStyle="1" w:styleId="ListLabel398">
    <w:name w:val="ListLabel 398"/>
    <w:uiPriority w:val="99"/>
    <w:qFormat/>
    <w:rsid w:val="00452551"/>
  </w:style>
  <w:style w:type="paragraph" w:customStyle="1" w:styleId="Caption1">
    <w:name w:val="Caption1"/>
    <w:basedOn w:val="a2"/>
    <w:uiPriority w:val="99"/>
    <w:qFormat/>
    <w:rsid w:val="0045255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525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525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5255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5255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5255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5255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5255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5255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5255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5255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5255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5255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52551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52551"/>
    <w:rPr>
      <w:sz w:val="16"/>
    </w:rPr>
  </w:style>
  <w:style w:type="paragraph" w:customStyle="1" w:styleId="7f1">
    <w:name w:val="Знак7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52551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52551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52551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5255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52551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525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525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525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525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525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525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52551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52551"/>
    <w:rPr>
      <w:sz w:val="16"/>
      <w:lang w:val="ru-RU" w:eastAsia="ru-RU"/>
    </w:rPr>
  </w:style>
  <w:style w:type="character" w:customStyle="1" w:styleId="1890">
    <w:name w:val="Знак Знак189"/>
    <w:uiPriority w:val="99"/>
    <w:rsid w:val="00452551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52551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52551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52551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52551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52551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5255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5255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52551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52551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525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52551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525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525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525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525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525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52551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525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52551"/>
    <w:rPr>
      <w:sz w:val="24"/>
    </w:rPr>
  </w:style>
  <w:style w:type="character" w:customStyle="1" w:styleId="6f7">
    <w:name w:val="Слабое выделение6"/>
    <w:uiPriority w:val="99"/>
    <w:rsid w:val="00452551"/>
    <w:rPr>
      <w:i/>
      <w:color w:val="808080"/>
    </w:rPr>
  </w:style>
  <w:style w:type="character" w:customStyle="1" w:styleId="21f7">
    <w:name w:val="Знак21"/>
    <w:uiPriority w:val="99"/>
    <w:rsid w:val="00452551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52551"/>
  </w:style>
  <w:style w:type="character" w:customStyle="1" w:styleId="5f9">
    <w:name w:val="Замещающий текст5"/>
    <w:uiPriority w:val="99"/>
    <w:rsid w:val="00452551"/>
    <w:rPr>
      <w:color w:val="808080"/>
    </w:rPr>
  </w:style>
  <w:style w:type="character" w:customStyle="1" w:styleId="6f8">
    <w:name w:val="Сильное выделение6"/>
    <w:uiPriority w:val="99"/>
    <w:rsid w:val="00452551"/>
    <w:rPr>
      <w:b/>
    </w:rPr>
  </w:style>
  <w:style w:type="character" w:customStyle="1" w:styleId="4fd">
    <w:name w:val="Основной текст с отступом Знак4"/>
    <w:uiPriority w:val="99"/>
    <w:semiHidden/>
    <w:rsid w:val="00452551"/>
    <w:rPr>
      <w:sz w:val="24"/>
    </w:rPr>
  </w:style>
  <w:style w:type="character" w:customStyle="1" w:styleId="2013">
    <w:name w:val="Знак Знак2013"/>
    <w:uiPriority w:val="99"/>
    <w:rsid w:val="00452551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525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525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525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525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525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52551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525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52551"/>
    <w:rPr>
      <w:i/>
      <w:color w:val="808080"/>
    </w:rPr>
  </w:style>
  <w:style w:type="character" w:customStyle="1" w:styleId="6fb">
    <w:name w:val="Основной шрифт абзаца6"/>
    <w:uiPriority w:val="99"/>
    <w:rsid w:val="00452551"/>
  </w:style>
  <w:style w:type="character" w:customStyle="1" w:styleId="6fc">
    <w:name w:val="Замещающий текст6"/>
    <w:uiPriority w:val="99"/>
    <w:rsid w:val="00452551"/>
    <w:rPr>
      <w:color w:val="808080"/>
    </w:rPr>
  </w:style>
  <w:style w:type="character" w:customStyle="1" w:styleId="7f6">
    <w:name w:val="Сильное выделение7"/>
    <w:uiPriority w:val="99"/>
    <w:rsid w:val="00452551"/>
    <w:rPr>
      <w:b/>
    </w:rPr>
  </w:style>
  <w:style w:type="character" w:customStyle="1" w:styleId="b-sharetext">
    <w:name w:val="b-share__text"/>
    <w:basedOn w:val="a3"/>
    <w:uiPriority w:val="99"/>
    <w:rsid w:val="00452551"/>
    <w:rPr>
      <w:rFonts w:cs="Times New Roman"/>
    </w:rPr>
  </w:style>
  <w:style w:type="character" w:customStyle="1" w:styleId="2017">
    <w:name w:val="Знак Знак2017"/>
    <w:uiPriority w:val="99"/>
    <w:rsid w:val="00452551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525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525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525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525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525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52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52551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525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525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525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52551"/>
    <w:rPr>
      <w:i/>
      <w:color w:val="808080"/>
    </w:rPr>
  </w:style>
  <w:style w:type="character" w:customStyle="1" w:styleId="7f9">
    <w:name w:val="Основной шрифт абзаца7"/>
    <w:uiPriority w:val="99"/>
    <w:rsid w:val="00452551"/>
  </w:style>
  <w:style w:type="character" w:customStyle="1" w:styleId="7fa">
    <w:name w:val="Замещающий текст7"/>
    <w:uiPriority w:val="99"/>
    <w:rsid w:val="00452551"/>
    <w:rPr>
      <w:color w:val="808080"/>
    </w:rPr>
  </w:style>
  <w:style w:type="character" w:customStyle="1" w:styleId="8f0">
    <w:name w:val="Сильное выделение8"/>
    <w:uiPriority w:val="99"/>
    <w:rsid w:val="00452551"/>
    <w:rPr>
      <w:b/>
    </w:rPr>
  </w:style>
  <w:style w:type="paragraph" w:customStyle="1" w:styleId="Heading43">
    <w:name w:val="Heading 43"/>
    <w:basedOn w:val="a2"/>
    <w:next w:val="a2"/>
    <w:uiPriority w:val="99"/>
    <w:rsid w:val="004525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525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5255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525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525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5255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5255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5255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5255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5255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5255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5255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5255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5255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52551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52551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52551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52551"/>
    <w:rPr>
      <w:b/>
      <w:smallCaps/>
      <w:spacing w:val="5"/>
    </w:rPr>
  </w:style>
  <w:style w:type="character" w:customStyle="1" w:styleId="3940">
    <w:name w:val="Знак Знак394"/>
    <w:uiPriority w:val="99"/>
    <w:rsid w:val="00452551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52551"/>
    <w:rPr>
      <w:b/>
      <w:sz w:val="28"/>
    </w:rPr>
  </w:style>
  <w:style w:type="character" w:customStyle="1" w:styleId="3740">
    <w:name w:val="Знак Знак374"/>
    <w:uiPriority w:val="99"/>
    <w:rsid w:val="00452551"/>
    <w:rPr>
      <w:b/>
      <w:i/>
      <w:sz w:val="26"/>
    </w:rPr>
  </w:style>
  <w:style w:type="character" w:customStyle="1" w:styleId="3640">
    <w:name w:val="Знак Знак364"/>
    <w:uiPriority w:val="99"/>
    <w:rsid w:val="00452551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52551"/>
    <w:rPr>
      <w:sz w:val="24"/>
      <w:lang w:val="ru-RU" w:eastAsia="ru-RU"/>
    </w:rPr>
  </w:style>
  <w:style w:type="character" w:customStyle="1" w:styleId="3440">
    <w:name w:val="Знак Знак344"/>
    <w:uiPriority w:val="99"/>
    <w:rsid w:val="00452551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52551"/>
    <w:rPr>
      <w:sz w:val="16"/>
    </w:rPr>
  </w:style>
  <w:style w:type="character" w:customStyle="1" w:styleId="3150">
    <w:name w:val="Знак Знак315"/>
    <w:uiPriority w:val="99"/>
    <w:rsid w:val="00452551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52551"/>
    <w:rPr>
      <w:sz w:val="24"/>
    </w:rPr>
  </w:style>
  <w:style w:type="character" w:customStyle="1" w:styleId="2940">
    <w:name w:val="Знак Знак294"/>
    <w:uiPriority w:val="99"/>
    <w:rsid w:val="00452551"/>
    <w:rPr>
      <w:sz w:val="24"/>
    </w:rPr>
  </w:style>
  <w:style w:type="character" w:customStyle="1" w:styleId="714">
    <w:name w:val="Знак Знак714"/>
    <w:uiPriority w:val="99"/>
    <w:rsid w:val="00452551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52551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52551"/>
    <w:rPr>
      <w:rFonts w:ascii="Tahoma" w:hAnsi="Tahoma"/>
    </w:rPr>
  </w:style>
  <w:style w:type="character" w:customStyle="1" w:styleId="2740">
    <w:name w:val="Знак Знак274"/>
    <w:uiPriority w:val="99"/>
    <w:rsid w:val="00452551"/>
    <w:rPr>
      <w:sz w:val="24"/>
    </w:rPr>
  </w:style>
  <w:style w:type="character" w:customStyle="1" w:styleId="1010">
    <w:name w:val="Знак Знак1010"/>
    <w:uiPriority w:val="99"/>
    <w:locked/>
    <w:rsid w:val="00452551"/>
    <w:rPr>
      <w:sz w:val="16"/>
      <w:lang w:val="ru-RU" w:eastAsia="ru-RU"/>
    </w:rPr>
  </w:style>
  <w:style w:type="character" w:customStyle="1" w:styleId="628">
    <w:name w:val="Знак Знак628"/>
    <w:uiPriority w:val="99"/>
    <w:rsid w:val="00452551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52551"/>
    <w:rPr>
      <w:sz w:val="24"/>
      <w:lang w:val="en-US"/>
    </w:rPr>
  </w:style>
  <w:style w:type="character" w:customStyle="1" w:styleId="1240">
    <w:name w:val="Знак Знак124"/>
    <w:uiPriority w:val="99"/>
    <w:rsid w:val="00452551"/>
    <w:rPr>
      <w:sz w:val="16"/>
    </w:rPr>
  </w:style>
  <w:style w:type="character" w:customStyle="1" w:styleId="1360">
    <w:name w:val="Знак Знак136"/>
    <w:uiPriority w:val="99"/>
    <w:rsid w:val="00452551"/>
    <w:rPr>
      <w:lang w:val="ru-RU" w:eastAsia="ru-RU"/>
    </w:rPr>
  </w:style>
  <w:style w:type="character" w:customStyle="1" w:styleId="1611">
    <w:name w:val="Знак Знак1611"/>
    <w:uiPriority w:val="99"/>
    <w:locked/>
    <w:rsid w:val="00452551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52551"/>
    <w:rPr>
      <w:sz w:val="24"/>
    </w:rPr>
  </w:style>
  <w:style w:type="character" w:customStyle="1" w:styleId="13d">
    <w:name w:val="Знак Знак Знак13"/>
    <w:uiPriority w:val="99"/>
    <w:rsid w:val="00452551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52551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52551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52551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52551"/>
    <w:rPr>
      <w:rFonts w:ascii="Courier New" w:hAnsi="Courier New"/>
    </w:rPr>
  </w:style>
  <w:style w:type="character" w:customStyle="1" w:styleId="17100">
    <w:name w:val="Знак Знак1710"/>
    <w:uiPriority w:val="99"/>
    <w:rsid w:val="00452551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52551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52551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52551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52551"/>
    <w:rPr>
      <w:b/>
      <w:sz w:val="28"/>
    </w:rPr>
  </w:style>
  <w:style w:type="character" w:customStyle="1" w:styleId="41100">
    <w:name w:val="Знак Знак4110"/>
    <w:uiPriority w:val="99"/>
    <w:locked/>
    <w:rsid w:val="00452551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525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52551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52551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52551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52551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52551"/>
    <w:rPr>
      <w:sz w:val="24"/>
    </w:rPr>
  </w:style>
  <w:style w:type="character" w:customStyle="1" w:styleId="51110">
    <w:name w:val="Знак Знак5111"/>
    <w:uiPriority w:val="99"/>
    <w:locked/>
    <w:rsid w:val="00452551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52551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52551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52551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52551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52551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52551"/>
    <w:rPr>
      <w:sz w:val="16"/>
    </w:rPr>
  </w:style>
  <w:style w:type="character" w:customStyle="1" w:styleId="5010">
    <w:name w:val="Знак Знак5010"/>
    <w:uiPriority w:val="99"/>
    <w:locked/>
    <w:rsid w:val="00452551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52551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52551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52551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52551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52551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52551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52551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52551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52551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52551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52551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52551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52551"/>
    <w:rPr>
      <w:lang w:val="ru-RU" w:eastAsia="ru-RU"/>
    </w:rPr>
  </w:style>
  <w:style w:type="character" w:customStyle="1" w:styleId="564">
    <w:name w:val="Знак Знак564"/>
    <w:uiPriority w:val="99"/>
    <w:locked/>
    <w:rsid w:val="00452551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52551"/>
    <w:rPr>
      <w:sz w:val="24"/>
      <w:lang w:val="en-US" w:eastAsia="ru-RU"/>
    </w:rPr>
  </w:style>
  <w:style w:type="character" w:customStyle="1" w:styleId="6740">
    <w:name w:val="Знак Знак674"/>
    <w:uiPriority w:val="99"/>
    <w:rsid w:val="00452551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52551"/>
    <w:rPr>
      <w:b/>
      <w:sz w:val="28"/>
    </w:rPr>
  </w:style>
  <w:style w:type="character" w:customStyle="1" w:styleId="704">
    <w:name w:val="Знак Знак704"/>
    <w:uiPriority w:val="99"/>
    <w:rsid w:val="00452551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52551"/>
    <w:rPr>
      <w:b/>
      <w:sz w:val="28"/>
    </w:rPr>
  </w:style>
  <w:style w:type="character" w:customStyle="1" w:styleId="6840">
    <w:name w:val="Знак Знак684"/>
    <w:uiPriority w:val="99"/>
    <w:rsid w:val="00452551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525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525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52551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525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52551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52551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52551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52551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52551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52551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5255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52551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525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52551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52551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52551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525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525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52551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52551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525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525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525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52551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525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525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525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52551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525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5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52551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52551"/>
    <w:rPr>
      <w:color w:val="808080"/>
    </w:rPr>
  </w:style>
  <w:style w:type="character" w:customStyle="1" w:styleId="21f9">
    <w:name w:val="Основной шрифт абзаца21"/>
    <w:uiPriority w:val="99"/>
    <w:rsid w:val="00452551"/>
  </w:style>
  <w:style w:type="character" w:customStyle="1" w:styleId="2214">
    <w:name w:val="Знак2 Знак Знак21"/>
    <w:uiPriority w:val="99"/>
    <w:locked/>
    <w:rsid w:val="00452551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52551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5255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5255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52551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52551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52551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52551"/>
    <w:rPr>
      <w:rFonts w:cs="Times New Roman"/>
    </w:rPr>
  </w:style>
  <w:style w:type="character" w:customStyle="1" w:styleId="cxdhlk">
    <w:name w:val="cxdhlk"/>
    <w:basedOn w:val="a3"/>
    <w:uiPriority w:val="99"/>
    <w:rsid w:val="00452551"/>
    <w:rPr>
      <w:rFonts w:cs="Times New Roman"/>
    </w:rPr>
  </w:style>
  <w:style w:type="paragraph" w:customStyle="1" w:styleId="ftvvlh">
    <w:name w:val="ftvvlh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52551"/>
    <w:rPr>
      <w:rFonts w:cs="Times New Roman"/>
    </w:rPr>
  </w:style>
  <w:style w:type="character" w:customStyle="1" w:styleId="duvqdt">
    <w:name w:val="duvqdt"/>
    <w:basedOn w:val="a3"/>
    <w:uiPriority w:val="99"/>
    <w:rsid w:val="00452551"/>
    <w:rPr>
      <w:rFonts w:cs="Times New Roman"/>
    </w:rPr>
  </w:style>
  <w:style w:type="character" w:customStyle="1" w:styleId="titlesmall">
    <w:name w:val="title_small"/>
    <w:basedOn w:val="a3"/>
    <w:uiPriority w:val="99"/>
    <w:rsid w:val="00452551"/>
    <w:rPr>
      <w:rFonts w:cs="Times New Roman"/>
    </w:rPr>
  </w:style>
  <w:style w:type="character" w:customStyle="1" w:styleId="2ffffb">
    <w:name w:val="Заголовок2"/>
    <w:basedOn w:val="a3"/>
    <w:uiPriority w:val="99"/>
    <w:rsid w:val="00452551"/>
    <w:rPr>
      <w:rFonts w:cs="Times New Roman"/>
    </w:rPr>
  </w:style>
  <w:style w:type="character" w:customStyle="1" w:styleId="titlesmallgrey">
    <w:name w:val="title_small_grey"/>
    <w:basedOn w:val="a3"/>
    <w:uiPriority w:val="99"/>
    <w:rsid w:val="00452551"/>
    <w:rPr>
      <w:rFonts w:cs="Times New Roman"/>
    </w:rPr>
  </w:style>
  <w:style w:type="character" w:customStyle="1" w:styleId="cstatopen-btn">
    <w:name w:val="c_statopen-btn"/>
    <w:basedOn w:val="a3"/>
    <w:uiPriority w:val="99"/>
    <w:rsid w:val="00452551"/>
    <w:rPr>
      <w:rFonts w:cs="Times New Roman"/>
    </w:rPr>
  </w:style>
  <w:style w:type="character" w:customStyle="1" w:styleId="kc-title">
    <w:name w:val="kc-title"/>
    <w:basedOn w:val="a3"/>
    <w:uiPriority w:val="99"/>
    <w:rsid w:val="00452551"/>
    <w:rPr>
      <w:rFonts w:cs="Times New Roman"/>
    </w:rPr>
  </w:style>
  <w:style w:type="paragraph" w:customStyle="1" w:styleId="author-name">
    <w:name w:val="author-name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52551"/>
    <w:rPr>
      <w:rFonts w:cs="Times New Roman"/>
    </w:rPr>
  </w:style>
  <w:style w:type="paragraph" w:customStyle="1" w:styleId="s30">
    <w:name w:val="s_3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525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52551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52551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52551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52551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52551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52551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52551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52551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52551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52551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52551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525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52551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52551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525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52551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52551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525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52551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52551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52551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52551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5255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52551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52551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52551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52551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52551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52551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5255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52551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52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5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5255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5255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52551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52551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52551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52551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52551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52551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52551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52551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52551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52551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52551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52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6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problemy-finansirovaniya-investitsionnyh-rashodov-hozyaystvuyuschih-subektov" TargetMode="External"/><Relationship Id="rId117" Type="http://schemas.openxmlformats.org/officeDocument/2006/relationships/hyperlink" Target="http://qsp.su/tools/onlinehelp/about_license_gpl_russian.html" TargetMode="External"/><Relationship Id="rId21" Type="http://schemas.openxmlformats.org/officeDocument/2006/relationships/hyperlink" Target="https://cyberleninka.ru/article/n/avtomatizatsiya-upravlencheskoy-otchetnosti" TargetMode="External"/><Relationship Id="rId42" Type="http://schemas.openxmlformats.org/officeDocument/2006/relationships/hyperlink" Target="https://cyberleninka.ru/article/n/obespechenie-effektivnogo-upravleniya-investitsiyami-v-dolgosrochnye-nefinansovye-aktivy" TargetMode="External"/><Relationship Id="rId47" Type="http://schemas.openxmlformats.org/officeDocument/2006/relationships/hyperlink" Target="https://cyberleninka.ru/article/n/puti-optimizatsii-transportno-logisticheskih-zatrat-torgovo-proizvodstvennyh-predpriyatiy" TargetMode="External"/><Relationship Id="rId63" Type="http://schemas.openxmlformats.org/officeDocument/2006/relationships/hyperlink" Target="https://cyberleninka.ru/article/n/prikladnye-aspekty-primeneniya-elementov-logistiki-v-upravlenii-zapasami" TargetMode="External"/><Relationship Id="rId68" Type="http://schemas.openxmlformats.org/officeDocument/2006/relationships/hyperlink" Target="https://cyberleninka.ru/article/n/analiz-effektivnosti-planirovaniya-proizvodstva-na-osnove-pokazateley-sebestoimosti" TargetMode="External"/><Relationship Id="rId84" Type="http://schemas.openxmlformats.org/officeDocument/2006/relationships/hyperlink" Target="https://cyberleninka.ru/article/n/vidy-kalkulyatsiy-sebestoimosti-produktsii" TargetMode="External"/><Relationship Id="rId89" Type="http://schemas.openxmlformats.org/officeDocument/2006/relationships/hyperlink" Target="https://cyberleninka.ru/article/n/analiz-programmnyh-kompleksov-upravlenya-vzaimootnosheniyami-s-klientami-crm-sistemy" TargetMode="External"/><Relationship Id="rId112" Type="http://schemas.openxmlformats.org/officeDocument/2006/relationships/hyperlink" Target="https://1c-wiseadvice.ru/company/blog/upravlencheskii-uchet-v-kompanii-celi-i-principy/" TargetMode="External"/><Relationship Id="rId16" Type="http://schemas.openxmlformats.org/officeDocument/2006/relationships/hyperlink" Target="https://cyberleninka.ru/article/n/tsentr-finansovoy-otvetstvennosti-kak-element-upravlencheskogo-ucheta" TargetMode="External"/><Relationship Id="rId107" Type="http://schemas.openxmlformats.org/officeDocument/2006/relationships/hyperlink" Target="https://www.1cashflow.ru/upravlencheskiy-uchet-na-predpriyatii" TargetMode="External"/><Relationship Id="rId11" Type="http://schemas.openxmlformats.org/officeDocument/2006/relationships/hyperlink" Target="https://cyberleninka.ru/article/n/institutsionalnye-podhody-k-klassifikatsii-upravlencheskogo-ucheta" TargetMode="External"/><Relationship Id="rId32" Type="http://schemas.openxmlformats.org/officeDocument/2006/relationships/hyperlink" Target="https://cyberleninka.ru/article/n/organizatsiya-ucheta-investitsiy-na-kapitalnye-vlozheniya" TargetMode="External"/><Relationship Id="rId37" Type="http://schemas.openxmlformats.org/officeDocument/2006/relationships/hyperlink" Target="https://cyberleninka.ru/article/n/upravlencheskie-resheniya-po-podgotovke-i-provedeniyu-sdelok-po-kuple-prodazhe-aktiva-primery-uspeha-i-neudach-regionalnogo" TargetMode="External"/><Relationship Id="rId53" Type="http://schemas.openxmlformats.org/officeDocument/2006/relationships/hyperlink" Target="https://cyberleninka.ru/article/n/matematicheskaya-model-zadachi-upravleniya-zapasami" TargetMode="External"/><Relationship Id="rId58" Type="http://schemas.openxmlformats.org/officeDocument/2006/relationships/hyperlink" Target="https://cyberleninka.ru/article/n/razvitie-metodicheskih-osnov-operatsionnogo-analiza" TargetMode="External"/><Relationship Id="rId74" Type="http://schemas.openxmlformats.org/officeDocument/2006/relationships/hyperlink" Target="https://cyberleninka.ru/article/n/analiticheskiy-obzor-metodov-upravleniya-zatratami-i-sebestoimostyu-produktsii-organizatsii" TargetMode="External"/><Relationship Id="rId79" Type="http://schemas.openxmlformats.org/officeDocument/2006/relationships/hyperlink" Target="https://cyberleninka.ru/article/n/zarubezhnye-sistemy-ucheta-zatrat-i-kalkulirovaniya-sebestoimosti" TargetMode="External"/><Relationship Id="rId102" Type="http://schemas.openxmlformats.org/officeDocument/2006/relationships/hyperlink" Target="https://cyberleninka.ru/article/n/analiz-chuvstvitelnosti-mnogoproduktovoy-modeli-zatraty-obem-vypuska-pribyl" TargetMode="External"/><Relationship Id="rId123" Type="http://schemas.openxmlformats.org/officeDocument/2006/relationships/fontTable" Target="fontTable.xml"/><Relationship Id="rId5" Type="http://schemas.openxmlformats.org/officeDocument/2006/relationships/image" Target="media/image1.png"/><Relationship Id="rId90" Type="http://schemas.openxmlformats.org/officeDocument/2006/relationships/hyperlink" Target="https://cyberleninka.ru/article/n/kontseptsiya-marzhinalnogo-analiza-v-aspekte-upravleniya-predpriyatiya-v-sovremennyh-usloviyah" TargetMode="External"/><Relationship Id="rId95" Type="http://schemas.openxmlformats.org/officeDocument/2006/relationships/hyperlink" Target="https://cyberleninka.ru/article/n/cvp-analiz-zatraty-obem-pribyl-kak-harakteristika-sposobnosti-kompanii-generirovat-dohody-pribyl" TargetMode="External"/><Relationship Id="rId22" Type="http://schemas.openxmlformats.org/officeDocument/2006/relationships/hyperlink" Target="https://cyberleninka.ru/article/n/uchet-zatrat-po-tsentram-otvetstvennosti-kak-osnova-byudzhetirovaniya-v-sisteme-upravlencheskogo-ucheta-organizatsiy-saharnoy" TargetMode="External"/><Relationship Id="rId27" Type="http://schemas.openxmlformats.org/officeDocument/2006/relationships/hyperlink" Target="https://cyberleninka.ru/article/n/aktualnye-voprosy-finansirovaniya-investitsionnyh-rashodov-hozyaystvuyuschih-subektov" TargetMode="External"/><Relationship Id="rId43" Type="http://schemas.openxmlformats.org/officeDocument/2006/relationships/hyperlink" Target="https://cyberleninka.ru/article/n/upravlenie-formirovaniem-investitsionnoy-privlekatelnosti-promyshlennyh-predpriyatiy" TargetMode="External"/><Relationship Id="rId48" Type="http://schemas.openxmlformats.org/officeDocument/2006/relationships/hyperlink" Target="https://cyberleninka.ru/article/n/evolyutsiya-podhodov-k-upravleniyu-zapasami-v-usloviyah-iv-promyshlennoy-revolyutsii" TargetMode="External"/><Relationship Id="rId64" Type="http://schemas.openxmlformats.org/officeDocument/2006/relationships/hyperlink" Target="https://cyberleninka.ru/article/n/osnovnye-napravleniya-analiza-tovarnyh-zapasov-v-torgovyh-organizatsiyah" TargetMode="External"/><Relationship Id="rId69" Type="http://schemas.openxmlformats.org/officeDocument/2006/relationships/hyperlink" Target="https://cyberleninka.ru/article/n/metody-ucheta-zatrat-v-stroitelnoy-organizatsii" TargetMode="External"/><Relationship Id="rId113" Type="http://schemas.openxmlformats.org/officeDocument/2006/relationships/hyperlink" Target="http://1-fin.ru/?id=281&amp;t=195" TargetMode="External"/><Relationship Id="rId118" Type="http://schemas.openxmlformats.org/officeDocument/2006/relationships/hyperlink" Target="http://www.infolex.narod.ru/gpl_gnu/gplrus.html" TargetMode="External"/><Relationship Id="rId80" Type="http://schemas.openxmlformats.org/officeDocument/2006/relationships/hyperlink" Target="https://cyberleninka.ru/article/n/sravnenie-poprotsessnogo-i-poperedelnogo-metodov-kalkulirovaniya-sebestoimosti-s-pomoschyu-dannyh-pao-lukoyl" TargetMode="External"/><Relationship Id="rId85" Type="http://schemas.openxmlformats.org/officeDocument/2006/relationships/hyperlink" Target="https://cyberleninka.ru/article/n/teoreticheskie-aspekty-ucheta-zatrat-rashodov-na-prodvizhenie-tovarov-rabot-i-uslug-ponyatie-i-sostav" TargetMode="External"/><Relationship Id="rId12" Type="http://schemas.openxmlformats.org/officeDocument/2006/relationships/hyperlink" Target="https://cyberleninka.ru/article/n/struktura-sistemy-upravlencheskogo-ucheta-kak-osnova-informatsionnogo-obespecheniya-upravleniya-sovremennym-rynochnym-subektom" TargetMode="External"/><Relationship Id="rId17" Type="http://schemas.openxmlformats.org/officeDocument/2006/relationships/hyperlink" Target="https://cyberleninka.ru/article/n/mezhdunarodnyy-standart-xbrl-kak-effektivnyy-instrument-formirovaniya-i-konsolidatsii-upravlencheskoy-otchetnosti" TargetMode="External"/><Relationship Id="rId33" Type="http://schemas.openxmlformats.org/officeDocument/2006/relationships/hyperlink" Target="https://cyberleninka.ru/article/n/organizatsiya-ucheta-investitsiy-v-kapitalnye-vlozheniya" TargetMode="External"/><Relationship Id="rId38" Type="http://schemas.openxmlformats.org/officeDocument/2006/relationships/hyperlink" Target="https://cyberleninka.ru/article/n/zapadnyy-opyt-vnedreniya-sistemy-kontrollinga" TargetMode="External"/><Relationship Id="rId59" Type="http://schemas.openxmlformats.org/officeDocument/2006/relationships/hyperlink" Target="https://cyberleninka.ru/article/n/o-klassifikatsii-zatrat" TargetMode="External"/><Relationship Id="rId103" Type="http://schemas.openxmlformats.org/officeDocument/2006/relationships/hyperlink" Target="https://cyberleninka.ru/article/n/restrukturizatsiya-biznesa-i-voprosy-upravlencheskogoucheta" TargetMode="External"/><Relationship Id="rId108" Type="http://schemas.openxmlformats.org/officeDocument/2006/relationships/hyperlink" Target="https://finacademy.net/materials/article/upravlencheskij-uchet-v-excel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cyberleninka.ru/article/n/upravlenie-proizvodstvennymi-i-tovarnymi-zapasami-na-predpriyatii" TargetMode="External"/><Relationship Id="rId70" Type="http://schemas.openxmlformats.org/officeDocument/2006/relationships/hyperlink" Target="https://cyberleninka.ru/article/n/integratsiya-metodov-upravlencheskogo-ucheta-v-sisteme-funktsionalnogo-ucheta-zatrat" TargetMode="External"/><Relationship Id="rId75" Type="http://schemas.openxmlformats.org/officeDocument/2006/relationships/hyperlink" Target="https://cyberleninka.ru/article/n/russian-cost-novyy-rossiyskiy-metod-ucheta-i-upravleniya-korporativnymi-zatratami" TargetMode="External"/><Relationship Id="rId91" Type="http://schemas.openxmlformats.org/officeDocument/2006/relationships/hyperlink" Target="https://cyberleninka.ru/article/n/porog-rentabelnosti-i-sposoby-ego-opredeleniya" TargetMode="External"/><Relationship Id="rId96" Type="http://schemas.openxmlformats.org/officeDocument/2006/relationships/hyperlink" Target="https://cyberleninka.ru/article/n/metodologiya-provedeniya-upravlencheskogo-analiza-pri-formirovanii-assortimentnoy-i-tsenovoy-strategii-kompan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definitsiya-ponyatiya-upravlencheskiy-uchet" TargetMode="External"/><Relationship Id="rId23" Type="http://schemas.openxmlformats.org/officeDocument/2006/relationships/hyperlink" Target="https://cyberleninka.ru/article/n/byudzhetirovanie-kak-instrument-upravleniya-zatratami-predpriyatiya" TargetMode="External"/><Relationship Id="rId28" Type="http://schemas.openxmlformats.org/officeDocument/2006/relationships/hyperlink" Target="https://cyberleninka.ru/article/n/otsenka-effektivnosti-investitsionnogo-proekta-4" TargetMode="External"/><Relationship Id="rId49" Type="http://schemas.openxmlformats.org/officeDocument/2006/relationships/hyperlink" Target="https://cyberleninka.ru/article/n/ob-approksimatsii-zatrat-v-eoq-modelyah-upravleniya-zapasami-so-sluchaynym-sboem-postavok" TargetMode="External"/><Relationship Id="rId114" Type="http://schemas.openxmlformats.org/officeDocument/2006/relationships/hyperlink" Target="http://qsp.su/tools/onlinehelp/about_license_gpl_russian.html" TargetMode="External"/><Relationship Id="rId119" Type="http://schemas.openxmlformats.org/officeDocument/2006/relationships/hyperlink" Target="http://www.org-rsa.ru/" TargetMode="External"/><Relationship Id="rId44" Type="http://schemas.openxmlformats.org/officeDocument/2006/relationships/hyperlink" Target="https://cyberleninka.ru/article/n/sistema-pokazateley-i-poryadok-otsenki-effektivnosti-investitsionnoy-deyatelnosti-predpriyatiya" TargetMode="External"/><Relationship Id="rId60" Type="http://schemas.openxmlformats.org/officeDocument/2006/relationships/hyperlink" Target="https://cyberleninka.ru/article/n/otsenka-vliyaniya-konkurentnyh-faktorov-na-parametry-modeli-optimizatsii-uilsona-economic-order-quantity" TargetMode="External"/><Relationship Id="rId65" Type="http://schemas.openxmlformats.org/officeDocument/2006/relationships/hyperlink" Target="https://cyberleninka.ru/article/n/novye-metody-v-opredelenii-optimalnogo-razmera-zakaza" TargetMode="External"/><Relationship Id="rId81" Type="http://schemas.openxmlformats.org/officeDocument/2006/relationships/hyperlink" Target="https://cyberleninka.ru/article/n/filosofiya-jit-v-sovremennyh-sistemah-upravlencheskogo-ucheta-zatrat-i-rezultatov" TargetMode="External"/><Relationship Id="rId86" Type="http://schemas.openxmlformats.org/officeDocument/2006/relationships/hyperlink" Target="https://cyberleninka.ru/article/n/sovershenstvovanie-ucheta-rashodov-na-prodazhu-tovar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tsifrovaya-transformatsiya-upravlencheskogo-ucheta" TargetMode="External"/><Relationship Id="rId13" Type="http://schemas.openxmlformats.org/officeDocument/2006/relationships/hyperlink" Target="https://cyberleninka.ru/article/n/perspektivy-razvitiya-ucheta-v-sisteme-upravleniya" TargetMode="External"/><Relationship Id="rId18" Type="http://schemas.openxmlformats.org/officeDocument/2006/relationships/hyperlink" Target="https://cyberleninka.ru/article/n/razvitie-metodiki-upravlencheskogo-ucheta-i-osobennosti-formirovaniya-vnutrenney-otchetnosti-po-zapasam" TargetMode="External"/><Relationship Id="rId39" Type="http://schemas.openxmlformats.org/officeDocument/2006/relationships/hyperlink" Target="https://cyberleninka.ru/article/n/kontrolling-investitsiy-i-problemy-byudzhetnogo-upravleniya-v-usloviyah-krizisnogo-sostoyaniya-ekonomiki-predpriyatiya" TargetMode="External"/><Relationship Id="rId109" Type="http://schemas.openxmlformats.org/officeDocument/2006/relationships/hyperlink" Target="https://rdv-it.ru/company/press-center/blog/chto-takoe-upravlencheskiy-uchet/" TargetMode="External"/><Relationship Id="rId34" Type="http://schemas.openxmlformats.org/officeDocument/2006/relationships/hyperlink" Target="https://cyberleninka.ru/article/n/osnovnye-metody-analiza-pri-prinyatii-resheniya-i-vybora-effektivnogo-investitsionnogo-proekta" TargetMode="External"/><Relationship Id="rId50" Type="http://schemas.openxmlformats.org/officeDocument/2006/relationships/hyperlink" Target="https://cyberleninka.ru/article/n/nesovershenstva-modeley-upravleniya-zapasami-primenyayuschihsya-v-praktike-i-puti-ih-ustraneniya" TargetMode="External"/><Relationship Id="rId55" Type="http://schemas.openxmlformats.org/officeDocument/2006/relationships/hyperlink" Target="https://cyberleninka.ru/article/n/metodika-effektivnogo-upravleniya-proizvodstvennymi-zapasami-1" TargetMode="External"/><Relationship Id="rId76" Type="http://schemas.openxmlformats.org/officeDocument/2006/relationships/hyperlink" Target="https://cyberleninka.ru/article/n/sovremennye-sistemy-ucheta-zatrat-i-kalkulirovaniya-v-organizatsii-problemy-razvitiya" TargetMode="External"/><Relationship Id="rId97" Type="http://schemas.openxmlformats.org/officeDocument/2006/relationships/hyperlink" Target="https://cyberleninka.ru/article/n/istoricheskie-aspekty-razvitiya-zarubezhnyh-podhodov-k-analizu-bezubytochnosti" TargetMode="External"/><Relationship Id="rId104" Type="http://schemas.openxmlformats.org/officeDocument/2006/relationships/hyperlink" Target="https://cyberleninka.ru/article/n/prognozirovanie-izmeneniy-marzhinalnogo-dohoda-kak-odnogo-iz-osnovnyh-pokazateley-bezubytochnosti-deyatelnosti-na-primere-pao" TargetMode="External"/><Relationship Id="rId120" Type="http://schemas.openxmlformats.org/officeDocument/2006/relationships/hyperlink" Target="https://arb.ru/" TargetMode="External"/><Relationship Id="rId7" Type="http://schemas.openxmlformats.org/officeDocument/2006/relationships/hyperlink" Target="https://cyberleninka.ru/article/n/ispolzovanie-upravlencheskogo-ucheta-dlya-prinyatiya-upravlencheskih-resheniy" TargetMode="External"/><Relationship Id="rId71" Type="http://schemas.openxmlformats.org/officeDocument/2006/relationships/hyperlink" Target="https://cyberleninka.ru/article/n/zarubezhnye-i-otechestvennye-metody-ucheta-zatrat-i-kalkulirovaniya-sebestoimosti" TargetMode="External"/><Relationship Id="rId92" Type="http://schemas.openxmlformats.org/officeDocument/2006/relationships/hyperlink" Target="https://cyberleninka.ru/article/n/suschnost-i-naznachenie-cvp-analiza-v-sovremennyh-usloviyah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sposob-izmereniya-riska-investitsionnogo-proekta-po-realnym-aktivam-na-predinvestitsionnom-etape" TargetMode="External"/><Relationship Id="rId24" Type="http://schemas.openxmlformats.org/officeDocument/2006/relationships/hyperlink" Target="https://cyberleninka.ru/article/n/sovershenstvovanie-sistemy-upravlencheskogo-ucheta-na-predpriyatii-stroitelnogo-kompleksa" TargetMode="External"/><Relationship Id="rId40" Type="http://schemas.openxmlformats.org/officeDocument/2006/relationships/hyperlink" Target="https://cyberleninka.ru/article/n/formirovanie-investitsiy-v-sovmestnuyu-deyatelnost-i-ih-informatsionnogo-obespecheniya-dlya-buhgalterskogo-ucheta-i-analiticheskogo" TargetMode="External"/><Relationship Id="rId45" Type="http://schemas.openxmlformats.org/officeDocument/2006/relationships/hyperlink" Target="https://cyberleninka.ru/article/n/opredelenie-velichiny-stavki-diskontirovaniya-dlya-investitsionnogo-proektirovaniya-i-otsenki-biznesa-o-razlichii-podhodov-k" TargetMode="External"/><Relationship Id="rId66" Type="http://schemas.openxmlformats.org/officeDocument/2006/relationships/hyperlink" Target="https://cyberleninka.ru/article/n/osobennosti-osnovnyh-i-nakladnyh-rashodov-ekonomicheskogo-subekta" TargetMode="External"/><Relationship Id="rId87" Type="http://schemas.openxmlformats.org/officeDocument/2006/relationships/hyperlink" Target="https://cyberleninka.ru/article/n/vygody-predpriyatiya-ot-vnedreniya-crm-sistemy" TargetMode="External"/><Relationship Id="rId110" Type="http://schemas.openxmlformats.org/officeDocument/2006/relationships/hyperlink" Target="https://www.moedelo.org/upravlencheskiy-uchet" TargetMode="External"/><Relationship Id="rId115" Type="http://schemas.openxmlformats.org/officeDocument/2006/relationships/hyperlink" Target="http://qsp.su/tools/onlinehelp/about_license_gpl_russian.html" TargetMode="External"/><Relationship Id="rId61" Type="http://schemas.openxmlformats.org/officeDocument/2006/relationships/hyperlink" Target="https://cyberleninka.ru/article/n/analiz-usloviy-primeneniya-staticheskoy-determinirovannoy-modeli-modifitsirovannoy-dlya-sluchaya-skachkooobraznogo-uvelicheniya" TargetMode="External"/><Relationship Id="rId82" Type="http://schemas.openxmlformats.org/officeDocument/2006/relationships/hyperlink" Target="https://cyberleninka.ru/article/n/vnedrenie-noveyshih-sistem-kalkulirovaniya-na-rossiyskih-predpriyatiyah" TargetMode="External"/><Relationship Id="rId19" Type="http://schemas.openxmlformats.org/officeDocument/2006/relationships/hyperlink" Target="https://cyberleninka.ru/article/n/upravlencheskie-aspekty-finansovoy-otchetnosti-v-kommercheskih-organizatsiyah" TargetMode="External"/><Relationship Id="rId14" Type="http://schemas.openxmlformats.org/officeDocument/2006/relationships/hyperlink" Target="https://cyberleninka.ru/article/n/upravlencheskiy-uchyot-v-strukture-uchyotnoy-deyatelnosti-predpriyatiya" TargetMode="External"/><Relationship Id="rId30" Type="http://schemas.openxmlformats.org/officeDocument/2006/relationships/hyperlink" Target="https://cyberleninka.ru/article/n/metodicheskie-orientiry-v-upravlenii-investitsionnoy-privlekatelnostyu-predpriyatiya" TargetMode="External"/><Relationship Id="rId35" Type="http://schemas.openxmlformats.org/officeDocument/2006/relationships/hyperlink" Target="https://cyberleninka.ru/article/n/otsenka-sotsialno-ekonomicheskoy-effektivnosti-investitsiy-v-transportnoe-stroitelstvo-s-uchetom-neopredelennosti-metodom-monte-karlo" TargetMode="External"/><Relationship Id="rId56" Type="http://schemas.openxmlformats.org/officeDocument/2006/relationships/hyperlink" Target="https://cyberleninka.ru/article/n/sovershenstvovanie-ucheta-zatrat-na-predpriyatiyah" TargetMode="External"/><Relationship Id="rId77" Type="http://schemas.openxmlformats.org/officeDocument/2006/relationships/hyperlink" Target="https://cyberleninka.ru/article/n/innovatsionnye-metody-upravlencheskogo-ucheta-v-stroitelnoy-organizatsii" TargetMode="External"/><Relationship Id="rId100" Type="http://schemas.openxmlformats.org/officeDocument/2006/relationships/hyperlink" Target="https://cyberleninka.ru/article/n/problemy-otsenki-bezubytochnosti-deyatelnosti-ili-poroga-rentabelnosti" TargetMode="External"/><Relationship Id="rId105" Type="http://schemas.openxmlformats.org/officeDocument/2006/relationships/hyperlink" Target="https://cyberleninka.ru/article/n/vzaimosvyaz-ponyatiynyh-kategoriy-zapasy-zatraty-rashody-i-posledovatelnost-ih-otrazheniya-v-finansovoy-otchetnosti" TargetMode="External"/><Relationship Id="rId8" Type="http://schemas.openxmlformats.org/officeDocument/2006/relationships/hyperlink" Target="https://cyberleninka.ru/article/n/uchet-zatrat-po-tsentram-otvetstvennosti-kak-osnova-byudzhetirovaniya-v-sisteme-upravlencheskogo-ucheta-organizatsiy-saharnoy" TargetMode="External"/><Relationship Id="rId51" Type="http://schemas.openxmlformats.org/officeDocument/2006/relationships/hyperlink" Target="https://cyberleninka.ru/article/n/ekonomiko-matematicheskaya-model-prognozirovaniya-obema-zapasov-na-predpriyatii" TargetMode="External"/><Relationship Id="rId72" Type="http://schemas.openxmlformats.org/officeDocument/2006/relationships/hyperlink" Target="https://cyberleninka.ru/article/n/strategicheskiy-upravlencheskiy-uchet-mirovoy-opyt-i-rossiyskie-realii" TargetMode="External"/><Relationship Id="rId93" Type="http://schemas.openxmlformats.org/officeDocument/2006/relationships/hyperlink" Target="https://cyberleninka.ru/article/n/rol-i-zadachi-cvp-analiza-v-sisteme-upravleniya-finansami-predpriyatiy" TargetMode="External"/><Relationship Id="rId98" Type="http://schemas.openxmlformats.org/officeDocument/2006/relationships/hyperlink" Target="https://cyberleninka.ru/article/n/metody-ucheta-zatrat-v-stroitelnoy-organizatsii" TargetMode="External"/><Relationship Id="rId121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finansovoe-planirovanie-v-sisteme-upravleniya-biznesom" TargetMode="External"/><Relationship Id="rId46" Type="http://schemas.openxmlformats.org/officeDocument/2006/relationships/hyperlink" Target="https://cyberleninka.ru/article/n/metody-snizheniya-transportno-logisticheskih-zatrat-predpriyatiya-torgovli" TargetMode="External"/><Relationship Id="rId67" Type="http://schemas.openxmlformats.org/officeDocument/2006/relationships/hyperlink" Target="https://cyberleninka.ru/article/n/evolyutsiya-sistemy-upravleniya-zatratami" TargetMode="External"/><Relationship Id="rId1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formirovanie-upravlencheskoy-otchetnosti-o-finansovyh-rezultatah-i-napravleniya-ee-analiza" TargetMode="External"/><Relationship Id="rId41" Type="http://schemas.openxmlformats.org/officeDocument/2006/relationships/hyperlink" Target="https://cyberleninka.ru/article/n/raspredelenie-zatrat-na-predpriyatii-po-tsentram-finansovoy-otvetstvennosti" TargetMode="External"/><Relationship Id="rId62" Type="http://schemas.openxmlformats.org/officeDocument/2006/relationships/hyperlink" Target="https://cyberleninka.ru/article/n/upravlenie-logisticheskimi-izderzhkami-predpriyatiy-agropromyshlennogo-kompleksa" TargetMode="External"/><Relationship Id="rId83" Type="http://schemas.openxmlformats.org/officeDocument/2006/relationships/hyperlink" Target="https://cyberleninka.ru/article/n/ponyatiya-i-vidy-dohodov-rashodov-komercheskoy-organizatsii" TargetMode="External"/><Relationship Id="rId88" Type="http://schemas.openxmlformats.org/officeDocument/2006/relationships/hyperlink" Target="https://cyberleninka.ru/article/n/k-voprosu-razrabotki-sobstvennoy-crm-sistemy" TargetMode="External"/><Relationship Id="rId111" Type="http://schemas.openxmlformats.org/officeDocument/2006/relationships/hyperlink" Target="https://www.cfin.ru/ias/manacc/" TargetMode="External"/><Relationship Id="rId15" Type="http://schemas.openxmlformats.org/officeDocument/2006/relationships/hyperlink" Target="https://cyberleninka.ru/article/n/razvitie-korporativnoy-sistemy-strategicheskogo-upravlencheskogo-ucheta-teoreticheskie-aspekty" TargetMode="External"/><Relationship Id="rId36" Type="http://schemas.openxmlformats.org/officeDocument/2006/relationships/hyperlink" Target="https://cyberleninka.ru/article/n/strategicheskie-resheniya-po-investitsionnym-proektam-printsipy-i-kriterii" TargetMode="External"/><Relationship Id="rId57" Type="http://schemas.openxmlformats.org/officeDocument/2006/relationships/hyperlink" Target="https://cyberleninka.ru/article/n/vnutrenniy-kontrol-ucheta-materialno-proizvodstvennyh-zapasov-v-organizatsii" TargetMode="External"/><Relationship Id="rId106" Type="http://schemas.openxmlformats.org/officeDocument/2006/relationships/hyperlink" Target="https://www.iprbookshop.ru/110197.html" TargetMode="External"/><Relationship Id="rId10" Type="http://schemas.openxmlformats.org/officeDocument/2006/relationships/hyperlink" Target="https://cyberleninka.ru/article/n/upravlencheskiy-uchet-zatrat-v-usloviyah-neopredelennosti-i-riska" TargetMode="External"/><Relationship Id="rId31" Type="http://schemas.openxmlformats.org/officeDocument/2006/relationships/hyperlink" Target="https://cyberleninka.ru/article/n/rol-investitsiy-v-upravlenii-ekonomicheskoy-bezopasnostyu-hozyaystvuyuschego-subekta" TargetMode="External"/><Relationship Id="rId52" Type="http://schemas.openxmlformats.org/officeDocument/2006/relationships/hyperlink" Target="https://cyberleninka.ru/article/n/optimizatsiya-parametrov-stohasticheskoy-modeli-upravleniya-zapasami" TargetMode="External"/><Relationship Id="rId73" Type="http://schemas.openxmlformats.org/officeDocument/2006/relationships/hyperlink" Target="https://cyberleninka.ru/article/n/klyuchevye-faktory-effektivnosti-postroeniya-sistemy-protsessno-orientirovannogo-ucheta-i-analiza-zatrat-na-predpriyatii" TargetMode="External"/><Relationship Id="rId78" Type="http://schemas.openxmlformats.org/officeDocument/2006/relationships/hyperlink" Target="https://cyberleninka.ru/article/n/sovershenstvovanie-sistemy-ucheta-zatrat-i-kalkulirovaniya-sebestoimosti" TargetMode="External"/><Relationship Id="rId94" Type="http://schemas.openxmlformats.org/officeDocument/2006/relationships/hyperlink" Target="https://cyberleninka.ru/article/n/osobennosti-razvitiya-zarubezhnyh-podhodov-k-stohasticheskomu-dopolneniyu-cvp-modeli" TargetMode="External"/><Relationship Id="rId99" Type="http://schemas.openxmlformats.org/officeDocument/2006/relationships/hyperlink" Target="https://cyberleninka.ru/article/n/upravlenie-stoimostyu-i-rezultativnostyu-deyatelnosti-predpriyatiya-po-faktoru-vybora-varianta-priznaniya-zatrat" TargetMode="External"/><Relationship Id="rId101" Type="http://schemas.openxmlformats.org/officeDocument/2006/relationships/hyperlink" Target="https://cyberleninka.ru/article/n/sovremennye-problemy-planirovaniya-zatrat-na-predpriyatii" TargetMode="External"/><Relationship Id="rId122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13542</Words>
  <Characters>77193</Characters>
  <Application>Microsoft Office Word</Application>
  <DocSecurity>0</DocSecurity>
  <Lines>643</Lines>
  <Paragraphs>181</Paragraphs>
  <ScaleCrop>false</ScaleCrop>
  <Company/>
  <LinksUpToDate>false</LinksUpToDate>
  <CharactersWithSpaces>90554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2022-01-27T13:52:00Z</dcterms:created>
  <dcterms:modified xsi:type="dcterms:W3CDTF">2023-04-24T18:49:00Z</dcterms:modified>
</cp:coreProperties>
</file>